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DD8" w:rsidRPr="00476C7B" w:rsidRDefault="00B47DD8" w:rsidP="00476C7B">
      <w:pPr>
        <w:pStyle w:val="a4"/>
        <w:shd w:val="clear" w:color="auto" w:fill="auto"/>
        <w:spacing w:before="0" w:line="240" w:lineRule="auto"/>
        <w:jc w:val="right"/>
        <w:rPr>
          <w:rFonts w:ascii="Times New Roman" w:hAnsi="Times New Roman" w:cs="Times New Roman"/>
          <w:sz w:val="28"/>
          <w:szCs w:val="28"/>
        </w:rPr>
      </w:pPr>
      <w:r w:rsidRPr="00476C7B">
        <w:rPr>
          <w:rFonts w:ascii="Times New Roman" w:hAnsi="Times New Roman" w:cs="Times New Roman"/>
          <w:sz w:val="28"/>
          <w:szCs w:val="28"/>
        </w:rPr>
        <w:t>Утверждаю</w:t>
      </w:r>
    </w:p>
    <w:p w:rsidR="00B47DD8" w:rsidRPr="00476C7B" w:rsidRDefault="00B47DD8" w:rsidP="00476C7B">
      <w:pPr>
        <w:pStyle w:val="a4"/>
        <w:shd w:val="clear" w:color="auto" w:fill="auto"/>
        <w:spacing w:before="0" w:line="240" w:lineRule="auto"/>
        <w:jc w:val="right"/>
        <w:rPr>
          <w:rFonts w:ascii="Times New Roman" w:hAnsi="Times New Roman" w:cs="Times New Roman"/>
          <w:sz w:val="28"/>
          <w:szCs w:val="28"/>
        </w:rPr>
      </w:pPr>
      <w:r w:rsidRPr="00476C7B">
        <w:rPr>
          <w:rFonts w:ascii="Times New Roman" w:hAnsi="Times New Roman" w:cs="Times New Roman"/>
          <w:sz w:val="28"/>
          <w:szCs w:val="28"/>
        </w:rPr>
        <w:t>Директор М</w:t>
      </w:r>
      <w:r w:rsidR="00F017E7">
        <w:rPr>
          <w:rFonts w:ascii="Times New Roman" w:hAnsi="Times New Roman" w:cs="Times New Roman"/>
          <w:sz w:val="28"/>
          <w:szCs w:val="28"/>
        </w:rPr>
        <w:t>Б</w:t>
      </w:r>
      <w:r w:rsidRPr="00476C7B">
        <w:rPr>
          <w:rFonts w:ascii="Times New Roman" w:hAnsi="Times New Roman" w:cs="Times New Roman"/>
          <w:sz w:val="28"/>
          <w:szCs w:val="28"/>
        </w:rPr>
        <w:t>ОУ СОШ № 3</w:t>
      </w:r>
    </w:p>
    <w:p w:rsidR="00B47DD8" w:rsidRPr="00476C7B" w:rsidRDefault="00B47DD8" w:rsidP="00476C7B">
      <w:pPr>
        <w:pStyle w:val="a4"/>
        <w:shd w:val="clear" w:color="auto" w:fill="auto"/>
        <w:spacing w:before="0" w:line="240" w:lineRule="auto"/>
        <w:jc w:val="right"/>
        <w:rPr>
          <w:rFonts w:ascii="Times New Roman" w:hAnsi="Times New Roman" w:cs="Times New Roman"/>
          <w:sz w:val="28"/>
          <w:szCs w:val="28"/>
        </w:rPr>
      </w:pPr>
      <w:r w:rsidRPr="00476C7B">
        <w:rPr>
          <w:rFonts w:ascii="Times New Roman" w:hAnsi="Times New Roman" w:cs="Times New Roman"/>
          <w:sz w:val="28"/>
          <w:szCs w:val="28"/>
        </w:rPr>
        <w:t>__________________ В.В.Пеньков</w:t>
      </w:r>
    </w:p>
    <w:p w:rsidR="00476C7B" w:rsidRDefault="00476C7B" w:rsidP="00476C7B">
      <w:pPr>
        <w:pStyle w:val="a4"/>
        <w:shd w:val="clear" w:color="auto" w:fill="auto"/>
        <w:spacing w:before="0" w:line="240" w:lineRule="auto"/>
        <w:jc w:val="center"/>
        <w:rPr>
          <w:rFonts w:ascii="Times New Roman" w:hAnsi="Times New Roman" w:cs="Times New Roman"/>
          <w:b/>
          <w:sz w:val="28"/>
          <w:szCs w:val="28"/>
        </w:rPr>
      </w:pPr>
    </w:p>
    <w:p w:rsidR="001260A5" w:rsidRDefault="001260A5" w:rsidP="00476C7B">
      <w:pPr>
        <w:pStyle w:val="a4"/>
        <w:shd w:val="clear" w:color="auto" w:fill="auto"/>
        <w:spacing w:before="0" w:line="240" w:lineRule="auto"/>
        <w:jc w:val="center"/>
        <w:rPr>
          <w:rFonts w:ascii="Times New Roman" w:hAnsi="Times New Roman" w:cs="Times New Roman"/>
          <w:b/>
          <w:caps/>
          <w:sz w:val="28"/>
          <w:szCs w:val="28"/>
        </w:rPr>
      </w:pPr>
    </w:p>
    <w:p w:rsidR="00476C7B" w:rsidRPr="00476C7B" w:rsidRDefault="00B47DD8" w:rsidP="00476C7B">
      <w:pPr>
        <w:pStyle w:val="a4"/>
        <w:shd w:val="clear" w:color="auto" w:fill="auto"/>
        <w:spacing w:before="0" w:line="240" w:lineRule="auto"/>
        <w:jc w:val="center"/>
        <w:rPr>
          <w:rFonts w:ascii="Times New Roman" w:hAnsi="Times New Roman" w:cs="Times New Roman"/>
          <w:b/>
          <w:caps/>
          <w:sz w:val="28"/>
          <w:szCs w:val="28"/>
        </w:rPr>
      </w:pPr>
      <w:r w:rsidRPr="00476C7B">
        <w:rPr>
          <w:rFonts w:ascii="Times New Roman" w:hAnsi="Times New Roman" w:cs="Times New Roman"/>
          <w:b/>
          <w:caps/>
          <w:sz w:val="28"/>
          <w:szCs w:val="28"/>
        </w:rPr>
        <w:t>О</w:t>
      </w:r>
      <w:r w:rsidR="00432707" w:rsidRPr="00476C7B">
        <w:rPr>
          <w:rFonts w:ascii="Times New Roman" w:hAnsi="Times New Roman" w:cs="Times New Roman"/>
          <w:b/>
          <w:caps/>
          <w:sz w:val="28"/>
          <w:szCs w:val="28"/>
        </w:rPr>
        <w:t xml:space="preserve">бязанности </w:t>
      </w:r>
      <w:r w:rsidR="00476C7B">
        <w:rPr>
          <w:rFonts w:ascii="Times New Roman" w:hAnsi="Times New Roman" w:cs="Times New Roman"/>
          <w:b/>
          <w:caps/>
          <w:sz w:val="28"/>
          <w:szCs w:val="28"/>
        </w:rPr>
        <w:t xml:space="preserve"> </w:t>
      </w:r>
      <w:r w:rsidR="00432707" w:rsidRPr="00476C7B">
        <w:rPr>
          <w:rFonts w:ascii="Times New Roman" w:hAnsi="Times New Roman" w:cs="Times New Roman"/>
          <w:b/>
          <w:caps/>
          <w:sz w:val="28"/>
          <w:szCs w:val="28"/>
        </w:rPr>
        <w:t xml:space="preserve">членов </w:t>
      </w:r>
      <w:r w:rsidR="00476C7B">
        <w:rPr>
          <w:rFonts w:ascii="Times New Roman" w:hAnsi="Times New Roman" w:cs="Times New Roman"/>
          <w:b/>
          <w:caps/>
          <w:sz w:val="28"/>
          <w:szCs w:val="28"/>
        </w:rPr>
        <w:t xml:space="preserve"> </w:t>
      </w:r>
      <w:r w:rsidRPr="00476C7B">
        <w:rPr>
          <w:rFonts w:ascii="Times New Roman" w:hAnsi="Times New Roman" w:cs="Times New Roman"/>
          <w:b/>
          <w:caps/>
          <w:sz w:val="28"/>
          <w:szCs w:val="28"/>
        </w:rPr>
        <w:t xml:space="preserve">аттестационной </w:t>
      </w:r>
      <w:r w:rsidR="00476C7B">
        <w:rPr>
          <w:rFonts w:ascii="Times New Roman" w:hAnsi="Times New Roman" w:cs="Times New Roman"/>
          <w:b/>
          <w:caps/>
          <w:sz w:val="28"/>
          <w:szCs w:val="28"/>
        </w:rPr>
        <w:t xml:space="preserve"> </w:t>
      </w:r>
      <w:r w:rsidRPr="00476C7B">
        <w:rPr>
          <w:rFonts w:ascii="Times New Roman" w:hAnsi="Times New Roman" w:cs="Times New Roman"/>
          <w:b/>
          <w:caps/>
          <w:sz w:val="28"/>
          <w:szCs w:val="28"/>
        </w:rPr>
        <w:t xml:space="preserve">комиссии </w:t>
      </w:r>
    </w:p>
    <w:p w:rsidR="00476C7B" w:rsidRDefault="00B47DD8" w:rsidP="00476C7B">
      <w:pPr>
        <w:pStyle w:val="a4"/>
        <w:shd w:val="clear" w:color="auto" w:fill="auto"/>
        <w:spacing w:before="0" w:line="240" w:lineRule="auto"/>
        <w:jc w:val="center"/>
        <w:rPr>
          <w:rFonts w:ascii="Times New Roman" w:hAnsi="Times New Roman" w:cs="Times New Roman"/>
          <w:b/>
          <w:caps/>
          <w:sz w:val="28"/>
          <w:szCs w:val="28"/>
        </w:rPr>
      </w:pPr>
      <w:r w:rsidRPr="00476C7B">
        <w:rPr>
          <w:rFonts w:ascii="Times New Roman" w:hAnsi="Times New Roman" w:cs="Times New Roman"/>
          <w:b/>
          <w:caps/>
          <w:sz w:val="28"/>
          <w:szCs w:val="28"/>
        </w:rPr>
        <w:t xml:space="preserve">на </w:t>
      </w:r>
      <w:r w:rsidR="00476C7B">
        <w:rPr>
          <w:rFonts w:ascii="Times New Roman" w:hAnsi="Times New Roman" w:cs="Times New Roman"/>
          <w:b/>
          <w:caps/>
          <w:sz w:val="28"/>
          <w:szCs w:val="28"/>
        </w:rPr>
        <w:t xml:space="preserve"> </w:t>
      </w:r>
      <w:r w:rsidRPr="00476C7B">
        <w:rPr>
          <w:rFonts w:ascii="Times New Roman" w:hAnsi="Times New Roman" w:cs="Times New Roman"/>
          <w:b/>
          <w:caps/>
          <w:sz w:val="28"/>
          <w:szCs w:val="28"/>
        </w:rPr>
        <w:t xml:space="preserve">период </w:t>
      </w:r>
      <w:r w:rsidR="00476C7B">
        <w:rPr>
          <w:rFonts w:ascii="Times New Roman" w:hAnsi="Times New Roman" w:cs="Times New Roman"/>
          <w:b/>
          <w:caps/>
          <w:sz w:val="28"/>
          <w:szCs w:val="28"/>
        </w:rPr>
        <w:t xml:space="preserve"> </w:t>
      </w:r>
      <w:r w:rsidRPr="00476C7B">
        <w:rPr>
          <w:rFonts w:ascii="Times New Roman" w:hAnsi="Times New Roman" w:cs="Times New Roman"/>
          <w:b/>
          <w:caps/>
          <w:sz w:val="28"/>
          <w:szCs w:val="28"/>
        </w:rPr>
        <w:t xml:space="preserve">итоговой </w:t>
      </w:r>
      <w:r w:rsidR="00476C7B">
        <w:rPr>
          <w:rFonts w:ascii="Times New Roman" w:hAnsi="Times New Roman" w:cs="Times New Roman"/>
          <w:b/>
          <w:caps/>
          <w:sz w:val="28"/>
          <w:szCs w:val="28"/>
        </w:rPr>
        <w:t xml:space="preserve"> </w:t>
      </w:r>
      <w:r w:rsidRPr="00476C7B">
        <w:rPr>
          <w:rFonts w:ascii="Times New Roman" w:hAnsi="Times New Roman" w:cs="Times New Roman"/>
          <w:b/>
          <w:caps/>
          <w:sz w:val="28"/>
          <w:szCs w:val="28"/>
        </w:rPr>
        <w:t xml:space="preserve">аттестации </w:t>
      </w:r>
      <w:r w:rsidR="00476C7B">
        <w:rPr>
          <w:rFonts w:ascii="Times New Roman" w:hAnsi="Times New Roman" w:cs="Times New Roman"/>
          <w:b/>
          <w:caps/>
          <w:sz w:val="28"/>
          <w:szCs w:val="28"/>
        </w:rPr>
        <w:t xml:space="preserve"> </w:t>
      </w:r>
      <w:r w:rsidRPr="00476C7B">
        <w:rPr>
          <w:rFonts w:ascii="Times New Roman" w:hAnsi="Times New Roman" w:cs="Times New Roman"/>
          <w:b/>
          <w:caps/>
          <w:sz w:val="28"/>
          <w:szCs w:val="28"/>
        </w:rPr>
        <w:t>выпускников</w:t>
      </w:r>
    </w:p>
    <w:p w:rsidR="00B47DD8" w:rsidRPr="00476C7B" w:rsidRDefault="00432707" w:rsidP="00476C7B">
      <w:pPr>
        <w:pStyle w:val="a4"/>
        <w:shd w:val="clear" w:color="auto" w:fill="auto"/>
        <w:spacing w:before="0" w:line="240" w:lineRule="auto"/>
        <w:jc w:val="center"/>
        <w:rPr>
          <w:rFonts w:ascii="Times New Roman" w:hAnsi="Times New Roman" w:cs="Times New Roman"/>
          <w:b/>
          <w:caps/>
          <w:sz w:val="28"/>
          <w:szCs w:val="28"/>
        </w:rPr>
      </w:pPr>
      <w:r w:rsidRPr="00476C7B">
        <w:rPr>
          <w:rFonts w:ascii="Times New Roman" w:hAnsi="Times New Roman" w:cs="Times New Roman"/>
          <w:b/>
          <w:caps/>
          <w:sz w:val="28"/>
          <w:szCs w:val="28"/>
        </w:rPr>
        <w:t xml:space="preserve"> 9-х</w:t>
      </w:r>
      <w:r w:rsidR="00B47DD8" w:rsidRPr="00476C7B">
        <w:rPr>
          <w:rFonts w:ascii="Times New Roman" w:hAnsi="Times New Roman" w:cs="Times New Roman"/>
          <w:b/>
          <w:caps/>
          <w:sz w:val="28"/>
          <w:szCs w:val="28"/>
        </w:rPr>
        <w:t xml:space="preserve"> классов </w:t>
      </w:r>
    </w:p>
    <w:p w:rsidR="00B47DD8" w:rsidRPr="00476C7B" w:rsidRDefault="00B47DD8" w:rsidP="00476C7B">
      <w:pPr>
        <w:pStyle w:val="a4"/>
        <w:shd w:val="clear" w:color="auto" w:fill="auto"/>
        <w:spacing w:before="0" w:line="240" w:lineRule="auto"/>
        <w:jc w:val="center"/>
        <w:rPr>
          <w:rFonts w:ascii="Times New Roman" w:hAnsi="Times New Roman" w:cs="Times New Roman"/>
          <w:i/>
          <w:sz w:val="28"/>
          <w:szCs w:val="28"/>
        </w:rPr>
      </w:pPr>
      <w:r w:rsidRPr="00476C7B">
        <w:rPr>
          <w:rFonts w:ascii="Times New Roman" w:hAnsi="Times New Roman" w:cs="Times New Roman"/>
          <w:i/>
          <w:sz w:val="28"/>
          <w:szCs w:val="28"/>
        </w:rPr>
        <w:t>(проведение государственной (итоговой) аттестации в традиционной форме)</w:t>
      </w:r>
    </w:p>
    <w:p w:rsidR="00476C7B" w:rsidRDefault="00476C7B" w:rsidP="00476C7B">
      <w:pPr>
        <w:pStyle w:val="a4"/>
        <w:shd w:val="clear" w:color="auto" w:fill="auto"/>
        <w:spacing w:before="0" w:line="240" w:lineRule="auto"/>
        <w:rPr>
          <w:rFonts w:ascii="Times New Roman" w:hAnsi="Times New Roman" w:cs="Times New Roman"/>
          <w:sz w:val="28"/>
          <w:szCs w:val="28"/>
        </w:rPr>
      </w:pPr>
    </w:p>
    <w:p w:rsidR="001260A5" w:rsidRDefault="001260A5" w:rsidP="00476C7B">
      <w:pPr>
        <w:pStyle w:val="a4"/>
        <w:shd w:val="clear" w:color="auto" w:fill="auto"/>
        <w:spacing w:before="0" w:line="240" w:lineRule="auto"/>
        <w:rPr>
          <w:rFonts w:ascii="Times New Roman" w:hAnsi="Times New Roman" w:cs="Times New Roman"/>
          <w:b/>
          <w:sz w:val="28"/>
          <w:szCs w:val="28"/>
        </w:rPr>
      </w:pPr>
    </w:p>
    <w:p w:rsidR="00C95375" w:rsidRPr="00476C7B" w:rsidRDefault="00432707" w:rsidP="00476C7B">
      <w:pPr>
        <w:pStyle w:val="a4"/>
        <w:shd w:val="clear" w:color="auto" w:fill="auto"/>
        <w:spacing w:before="0" w:line="240" w:lineRule="auto"/>
        <w:rPr>
          <w:rFonts w:ascii="Times New Roman" w:hAnsi="Times New Roman" w:cs="Times New Roman"/>
          <w:b/>
          <w:sz w:val="28"/>
          <w:szCs w:val="28"/>
        </w:rPr>
      </w:pPr>
      <w:r w:rsidRPr="00476C7B">
        <w:rPr>
          <w:rFonts w:ascii="Times New Roman" w:hAnsi="Times New Roman" w:cs="Times New Roman"/>
          <w:b/>
          <w:sz w:val="28"/>
          <w:szCs w:val="28"/>
        </w:rPr>
        <w:t>Председатель экзаменационной комиссии:</w:t>
      </w:r>
    </w:p>
    <w:p w:rsidR="00C95375" w:rsidRPr="00476C7B" w:rsidRDefault="001260A5" w:rsidP="00476C7B">
      <w:pPr>
        <w:pStyle w:val="a4"/>
        <w:numPr>
          <w:ilvl w:val="0"/>
          <w:numId w:val="7"/>
        </w:numPr>
        <w:shd w:val="clear" w:color="auto" w:fill="auto"/>
        <w:tabs>
          <w:tab w:val="left" w:pos="503"/>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32707" w:rsidRPr="00476C7B">
        <w:rPr>
          <w:rFonts w:ascii="Times New Roman" w:hAnsi="Times New Roman" w:cs="Times New Roman"/>
          <w:sz w:val="28"/>
          <w:szCs w:val="28"/>
        </w:rPr>
        <w:t>за 1 час до начала экзамена проверяет наличие экзаменационного материала (списки групп, билеты, номера к билетам, протокол, бумагу, классный журнал, разработанный учителем экзаменационный материал);</w:t>
      </w:r>
    </w:p>
    <w:p w:rsidR="00C95375" w:rsidRPr="00476C7B" w:rsidRDefault="001260A5" w:rsidP="00476C7B">
      <w:pPr>
        <w:pStyle w:val="a4"/>
        <w:numPr>
          <w:ilvl w:val="0"/>
          <w:numId w:val="7"/>
        </w:numPr>
        <w:shd w:val="clear" w:color="auto" w:fill="auto"/>
        <w:tabs>
          <w:tab w:val="left" w:pos="499"/>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32707" w:rsidRPr="00476C7B">
        <w:rPr>
          <w:rFonts w:ascii="Times New Roman" w:hAnsi="Times New Roman" w:cs="Times New Roman"/>
          <w:sz w:val="28"/>
          <w:szCs w:val="28"/>
        </w:rPr>
        <w:t>проверить накануне экзамена готовность помещения к проведению экзамена;</w:t>
      </w:r>
    </w:p>
    <w:p w:rsidR="00C95375" w:rsidRPr="00476C7B" w:rsidRDefault="001260A5" w:rsidP="00476C7B">
      <w:pPr>
        <w:pStyle w:val="a4"/>
        <w:numPr>
          <w:ilvl w:val="0"/>
          <w:numId w:val="7"/>
        </w:numPr>
        <w:shd w:val="clear" w:color="auto" w:fill="auto"/>
        <w:tabs>
          <w:tab w:val="left" w:pos="488"/>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32707" w:rsidRPr="00476C7B">
        <w:rPr>
          <w:rFonts w:ascii="Times New Roman" w:hAnsi="Times New Roman" w:cs="Times New Roman"/>
          <w:sz w:val="28"/>
          <w:szCs w:val="28"/>
        </w:rPr>
        <w:t>за 15 минут до начала экзамена проверить явку всех членов комиссии и напомнить им порядок проведения экзаменов, требования к выставлению оценок, правах и обязанностях чле</w:t>
      </w:r>
      <w:r w:rsidR="00432707" w:rsidRPr="00476C7B">
        <w:rPr>
          <w:rFonts w:ascii="Times New Roman" w:hAnsi="Times New Roman" w:cs="Times New Roman"/>
          <w:sz w:val="28"/>
          <w:szCs w:val="28"/>
        </w:rPr>
        <w:softHyphen/>
        <w:t>нов комиссии;</w:t>
      </w:r>
    </w:p>
    <w:p w:rsidR="00C95375" w:rsidRPr="00476C7B" w:rsidRDefault="001260A5" w:rsidP="00476C7B">
      <w:pPr>
        <w:pStyle w:val="a4"/>
        <w:numPr>
          <w:ilvl w:val="0"/>
          <w:numId w:val="7"/>
        </w:numPr>
        <w:shd w:val="clear" w:color="auto" w:fill="auto"/>
        <w:tabs>
          <w:tab w:val="left" w:pos="493"/>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32707" w:rsidRPr="00476C7B">
        <w:rPr>
          <w:rFonts w:ascii="Times New Roman" w:hAnsi="Times New Roman" w:cs="Times New Roman"/>
          <w:sz w:val="28"/>
          <w:szCs w:val="28"/>
        </w:rPr>
        <w:t>проверить явку учащихся на экзаменах, в случае неявки учащегося через дежурного учи</w:t>
      </w:r>
      <w:r w:rsidR="00432707" w:rsidRPr="00476C7B">
        <w:rPr>
          <w:rFonts w:ascii="Times New Roman" w:hAnsi="Times New Roman" w:cs="Times New Roman"/>
          <w:sz w:val="28"/>
          <w:szCs w:val="28"/>
        </w:rPr>
        <w:softHyphen/>
        <w:t>теля выяснить причину отсутствия ученика.</w:t>
      </w:r>
    </w:p>
    <w:p w:rsidR="00C95375" w:rsidRPr="00476C7B" w:rsidRDefault="00432707" w:rsidP="00476C7B">
      <w:pPr>
        <w:pStyle w:val="a4"/>
        <w:shd w:val="clear" w:color="auto" w:fill="auto"/>
        <w:spacing w:before="0" w:line="240" w:lineRule="auto"/>
        <w:rPr>
          <w:rFonts w:ascii="Times New Roman" w:hAnsi="Times New Roman" w:cs="Times New Roman"/>
          <w:sz w:val="28"/>
          <w:szCs w:val="28"/>
        </w:rPr>
      </w:pPr>
      <w:r w:rsidRPr="00476C7B">
        <w:rPr>
          <w:rFonts w:ascii="Times New Roman" w:hAnsi="Times New Roman" w:cs="Times New Roman"/>
          <w:sz w:val="28"/>
          <w:szCs w:val="28"/>
        </w:rPr>
        <w:t>Экзамены ведет согласно Положению о государственной аттестации выпускников 9-х, 11-х классов общеобразовательных учреждений председатель комиссии. Он распределяет обязан</w:t>
      </w:r>
      <w:r w:rsidRPr="00476C7B">
        <w:rPr>
          <w:rFonts w:ascii="Times New Roman" w:hAnsi="Times New Roman" w:cs="Times New Roman"/>
          <w:sz w:val="28"/>
          <w:szCs w:val="28"/>
        </w:rPr>
        <w:softHyphen/>
        <w:t xml:space="preserve">ности между членами комиссии, устанавливает порядок членов комиссии, предоставляет слово для вопросов отвечающим учащимся, отвечает за правильное ведение протокола экзамена, объективное выставление оценок, выполнения Положения об итоговой аттестации выпускников. Председатель экзаменационной комиссии после проведения экзаменов и обсуждения оценок объявляет их учащимся и сдает все материалы </w:t>
      </w:r>
      <w:proofErr w:type="gramStart"/>
      <w:r w:rsidRPr="00476C7B">
        <w:rPr>
          <w:rFonts w:ascii="Times New Roman" w:hAnsi="Times New Roman" w:cs="Times New Roman"/>
          <w:sz w:val="28"/>
          <w:szCs w:val="28"/>
        </w:rPr>
        <w:t>по проведенному экзамену в учебную часть в соответствии с Положением</w:t>
      </w:r>
      <w:proofErr w:type="gramEnd"/>
      <w:r w:rsidRPr="00476C7B">
        <w:rPr>
          <w:rFonts w:ascii="Times New Roman" w:hAnsi="Times New Roman" w:cs="Times New Roman"/>
          <w:sz w:val="28"/>
          <w:szCs w:val="28"/>
        </w:rPr>
        <w:t xml:space="preserve"> об итоговой аттестации выпускников общеобразовательных учреж</w:t>
      </w:r>
      <w:r w:rsidRPr="00476C7B">
        <w:rPr>
          <w:rFonts w:ascii="Times New Roman" w:hAnsi="Times New Roman" w:cs="Times New Roman"/>
          <w:sz w:val="28"/>
          <w:szCs w:val="28"/>
        </w:rPr>
        <w:softHyphen/>
        <w:t>дений.</w:t>
      </w:r>
    </w:p>
    <w:p w:rsidR="00476C7B" w:rsidRDefault="00476C7B" w:rsidP="00476C7B">
      <w:pPr>
        <w:pStyle w:val="a4"/>
        <w:shd w:val="clear" w:color="auto" w:fill="auto"/>
        <w:tabs>
          <w:tab w:val="left" w:pos="539"/>
        </w:tabs>
        <w:spacing w:before="0" w:line="240" w:lineRule="auto"/>
        <w:rPr>
          <w:rFonts w:ascii="Times New Roman" w:hAnsi="Times New Roman" w:cs="Times New Roman"/>
          <w:sz w:val="28"/>
          <w:szCs w:val="28"/>
        </w:rPr>
      </w:pPr>
    </w:p>
    <w:p w:rsidR="00C95375" w:rsidRPr="00476C7B" w:rsidRDefault="00432707" w:rsidP="00476C7B">
      <w:pPr>
        <w:pStyle w:val="a4"/>
        <w:shd w:val="clear" w:color="auto" w:fill="auto"/>
        <w:tabs>
          <w:tab w:val="left" w:pos="539"/>
        </w:tabs>
        <w:spacing w:before="0" w:line="240" w:lineRule="auto"/>
        <w:rPr>
          <w:rFonts w:ascii="Times New Roman" w:hAnsi="Times New Roman" w:cs="Times New Roman"/>
          <w:sz w:val="28"/>
          <w:szCs w:val="28"/>
        </w:rPr>
      </w:pPr>
      <w:r w:rsidRPr="00476C7B">
        <w:rPr>
          <w:rFonts w:ascii="Times New Roman" w:hAnsi="Times New Roman" w:cs="Times New Roman"/>
          <w:b/>
          <w:sz w:val="28"/>
          <w:szCs w:val="28"/>
        </w:rPr>
        <w:t>Учитель, ведущий экзамен</w:t>
      </w:r>
      <w:r w:rsidRPr="00476C7B">
        <w:rPr>
          <w:rFonts w:ascii="Times New Roman" w:hAnsi="Times New Roman" w:cs="Times New Roman"/>
          <w:sz w:val="28"/>
          <w:szCs w:val="28"/>
        </w:rPr>
        <w:t>, обязан хорошо знать Положение об итоговой аттестации выпускников общеобразовательных учреждений, руководствоваться им в период подготовки к экзаменам. С 10 мая проверить готовность всех необходимых документов и учебных пособий для проведения экзаменов и оборудовать отведенные помещения для экзаменов:</w:t>
      </w:r>
    </w:p>
    <w:p w:rsidR="00C95375" w:rsidRPr="00476C7B" w:rsidRDefault="00432707" w:rsidP="00476C7B">
      <w:pPr>
        <w:pStyle w:val="a4"/>
        <w:numPr>
          <w:ilvl w:val="0"/>
          <w:numId w:val="8"/>
        </w:numPr>
        <w:shd w:val="clear" w:color="auto" w:fill="auto"/>
        <w:spacing w:before="0" w:line="240" w:lineRule="auto"/>
        <w:rPr>
          <w:rFonts w:ascii="Times New Roman" w:hAnsi="Times New Roman" w:cs="Times New Roman"/>
          <w:sz w:val="28"/>
          <w:szCs w:val="28"/>
        </w:rPr>
      </w:pPr>
      <w:r w:rsidRPr="00476C7B">
        <w:rPr>
          <w:rFonts w:ascii="Times New Roman" w:hAnsi="Times New Roman" w:cs="Times New Roman"/>
          <w:sz w:val="28"/>
          <w:szCs w:val="28"/>
        </w:rPr>
        <w:t>на устных экзаменах учитель должен иметь на руках следующие документы:</w:t>
      </w:r>
    </w:p>
    <w:p w:rsidR="00C95375" w:rsidRPr="00476C7B" w:rsidRDefault="00476C7B" w:rsidP="00476C7B">
      <w:pPr>
        <w:pStyle w:val="a4"/>
        <w:shd w:val="clear" w:color="auto" w:fill="auto"/>
        <w:tabs>
          <w:tab w:val="left" w:pos="524"/>
        </w:tabs>
        <w:spacing w:before="0" w:line="240" w:lineRule="auto"/>
        <w:rPr>
          <w:rFonts w:ascii="Times New Roman" w:hAnsi="Times New Roman" w:cs="Times New Roman"/>
          <w:sz w:val="28"/>
          <w:szCs w:val="28"/>
        </w:rPr>
      </w:pPr>
      <w:r>
        <w:rPr>
          <w:rFonts w:ascii="Times New Roman" w:hAnsi="Times New Roman" w:cs="Times New Roman"/>
          <w:sz w:val="28"/>
          <w:szCs w:val="28"/>
        </w:rPr>
        <w:tab/>
      </w:r>
      <w:r w:rsidR="00432707" w:rsidRPr="00476C7B">
        <w:rPr>
          <w:rFonts w:ascii="Times New Roman" w:hAnsi="Times New Roman" w:cs="Times New Roman"/>
          <w:sz w:val="28"/>
          <w:szCs w:val="28"/>
        </w:rPr>
        <w:t>а)</w:t>
      </w:r>
      <w:r>
        <w:rPr>
          <w:rFonts w:ascii="Times New Roman" w:hAnsi="Times New Roman" w:cs="Times New Roman"/>
          <w:sz w:val="28"/>
          <w:szCs w:val="28"/>
        </w:rPr>
        <w:t xml:space="preserve"> </w:t>
      </w:r>
      <w:r w:rsidR="00432707" w:rsidRPr="00476C7B">
        <w:rPr>
          <w:rFonts w:ascii="Times New Roman" w:hAnsi="Times New Roman" w:cs="Times New Roman"/>
          <w:sz w:val="28"/>
          <w:szCs w:val="28"/>
        </w:rPr>
        <w:t>ведомость успеваемости учащихся, составленную классным руководителем с предста</w:t>
      </w:r>
      <w:r w:rsidR="00432707" w:rsidRPr="00476C7B">
        <w:rPr>
          <w:rFonts w:ascii="Times New Roman" w:hAnsi="Times New Roman" w:cs="Times New Roman"/>
          <w:sz w:val="28"/>
          <w:szCs w:val="28"/>
        </w:rPr>
        <w:softHyphen/>
        <w:t>вленными в ней оценками по всем предметам за все учебные четверти, полугодие и годовые оценки;</w:t>
      </w:r>
    </w:p>
    <w:p w:rsidR="00C95375" w:rsidRPr="00476C7B" w:rsidRDefault="00476C7B" w:rsidP="00476C7B">
      <w:pPr>
        <w:pStyle w:val="a4"/>
        <w:shd w:val="clear" w:color="auto" w:fill="auto"/>
        <w:tabs>
          <w:tab w:val="left" w:pos="535"/>
        </w:tabs>
        <w:spacing w:before="0" w:line="240" w:lineRule="auto"/>
        <w:rPr>
          <w:rFonts w:ascii="Times New Roman" w:hAnsi="Times New Roman" w:cs="Times New Roman"/>
          <w:sz w:val="28"/>
          <w:szCs w:val="28"/>
        </w:rPr>
      </w:pPr>
      <w:r>
        <w:rPr>
          <w:rFonts w:ascii="Times New Roman" w:hAnsi="Times New Roman" w:cs="Times New Roman"/>
          <w:sz w:val="28"/>
          <w:szCs w:val="28"/>
        </w:rPr>
        <w:tab/>
      </w:r>
      <w:r w:rsidR="00432707" w:rsidRPr="00476C7B">
        <w:rPr>
          <w:rFonts w:ascii="Times New Roman" w:hAnsi="Times New Roman" w:cs="Times New Roman"/>
          <w:sz w:val="28"/>
          <w:szCs w:val="28"/>
        </w:rPr>
        <w:t>б)</w:t>
      </w:r>
      <w:r>
        <w:rPr>
          <w:rFonts w:ascii="Times New Roman" w:hAnsi="Times New Roman" w:cs="Times New Roman"/>
          <w:sz w:val="28"/>
          <w:szCs w:val="28"/>
        </w:rPr>
        <w:t xml:space="preserve">  </w:t>
      </w:r>
      <w:r w:rsidR="00432707" w:rsidRPr="00476C7B">
        <w:rPr>
          <w:rFonts w:ascii="Times New Roman" w:hAnsi="Times New Roman" w:cs="Times New Roman"/>
          <w:sz w:val="28"/>
          <w:szCs w:val="28"/>
        </w:rPr>
        <w:t>бланки протоколов экзаменов;</w:t>
      </w:r>
    </w:p>
    <w:p w:rsidR="00C95375" w:rsidRPr="00476C7B" w:rsidRDefault="00476C7B" w:rsidP="00476C7B">
      <w:pPr>
        <w:pStyle w:val="a4"/>
        <w:shd w:val="clear" w:color="auto" w:fill="auto"/>
        <w:tabs>
          <w:tab w:val="left" w:pos="525"/>
        </w:tabs>
        <w:spacing w:before="0" w:line="240" w:lineRule="auto"/>
        <w:rPr>
          <w:rFonts w:ascii="Times New Roman" w:hAnsi="Times New Roman" w:cs="Times New Roman"/>
          <w:sz w:val="28"/>
          <w:szCs w:val="28"/>
        </w:rPr>
      </w:pPr>
      <w:r>
        <w:rPr>
          <w:rFonts w:ascii="Times New Roman" w:hAnsi="Times New Roman" w:cs="Times New Roman"/>
          <w:sz w:val="28"/>
          <w:szCs w:val="28"/>
        </w:rPr>
        <w:tab/>
      </w:r>
      <w:r w:rsidR="00432707" w:rsidRPr="00476C7B">
        <w:rPr>
          <w:rFonts w:ascii="Times New Roman" w:hAnsi="Times New Roman" w:cs="Times New Roman"/>
          <w:sz w:val="28"/>
          <w:szCs w:val="28"/>
        </w:rPr>
        <w:t>в)</w:t>
      </w:r>
      <w:r>
        <w:rPr>
          <w:rFonts w:ascii="Times New Roman" w:hAnsi="Times New Roman" w:cs="Times New Roman"/>
          <w:sz w:val="28"/>
          <w:szCs w:val="28"/>
        </w:rPr>
        <w:t xml:space="preserve">  </w:t>
      </w:r>
      <w:r w:rsidR="00432707" w:rsidRPr="00476C7B">
        <w:rPr>
          <w:rFonts w:ascii="Times New Roman" w:hAnsi="Times New Roman" w:cs="Times New Roman"/>
          <w:sz w:val="28"/>
          <w:szCs w:val="28"/>
        </w:rPr>
        <w:t>наглядные пособия, необходимые по содержанию билетов;</w:t>
      </w:r>
    </w:p>
    <w:p w:rsidR="00C95375" w:rsidRPr="00476C7B" w:rsidRDefault="00476C7B" w:rsidP="00476C7B">
      <w:pPr>
        <w:pStyle w:val="a4"/>
        <w:shd w:val="clear" w:color="auto" w:fill="auto"/>
        <w:tabs>
          <w:tab w:val="left" w:pos="505"/>
        </w:tabs>
        <w:spacing w:before="0" w:line="240" w:lineRule="auto"/>
        <w:rPr>
          <w:rFonts w:ascii="Times New Roman" w:hAnsi="Times New Roman" w:cs="Times New Roman"/>
          <w:sz w:val="28"/>
          <w:szCs w:val="28"/>
        </w:rPr>
      </w:pPr>
      <w:r>
        <w:rPr>
          <w:rFonts w:ascii="Times New Roman" w:hAnsi="Times New Roman" w:cs="Times New Roman"/>
          <w:sz w:val="28"/>
          <w:szCs w:val="28"/>
        </w:rPr>
        <w:tab/>
      </w:r>
      <w:r w:rsidR="00432707" w:rsidRPr="00476C7B">
        <w:rPr>
          <w:rFonts w:ascii="Times New Roman" w:hAnsi="Times New Roman" w:cs="Times New Roman"/>
          <w:sz w:val="28"/>
          <w:szCs w:val="28"/>
        </w:rPr>
        <w:t>г)</w:t>
      </w:r>
      <w:r w:rsidR="00432707" w:rsidRPr="00476C7B">
        <w:rPr>
          <w:rFonts w:ascii="Times New Roman" w:hAnsi="Times New Roman" w:cs="Times New Roman"/>
          <w:sz w:val="28"/>
          <w:szCs w:val="28"/>
        </w:rPr>
        <w:tab/>
      </w:r>
      <w:r>
        <w:rPr>
          <w:rFonts w:ascii="Times New Roman" w:hAnsi="Times New Roman" w:cs="Times New Roman"/>
          <w:sz w:val="28"/>
          <w:szCs w:val="28"/>
        </w:rPr>
        <w:t xml:space="preserve">  </w:t>
      </w:r>
      <w:r w:rsidR="00432707" w:rsidRPr="00476C7B">
        <w:rPr>
          <w:rFonts w:ascii="Times New Roman" w:hAnsi="Times New Roman" w:cs="Times New Roman"/>
          <w:sz w:val="28"/>
          <w:szCs w:val="28"/>
        </w:rPr>
        <w:t>справки учащихся;</w:t>
      </w:r>
    </w:p>
    <w:p w:rsidR="00C95375" w:rsidRPr="00476C7B" w:rsidRDefault="00476C7B" w:rsidP="00476C7B">
      <w:pPr>
        <w:pStyle w:val="a4"/>
        <w:shd w:val="clear" w:color="auto" w:fill="auto"/>
        <w:tabs>
          <w:tab w:val="left" w:pos="546"/>
        </w:tabs>
        <w:spacing w:before="0" w:line="240" w:lineRule="auto"/>
        <w:rPr>
          <w:rFonts w:ascii="Times New Roman" w:hAnsi="Times New Roman" w:cs="Times New Roman"/>
          <w:sz w:val="28"/>
          <w:szCs w:val="28"/>
        </w:rPr>
      </w:pPr>
      <w:r>
        <w:rPr>
          <w:rFonts w:ascii="Times New Roman" w:hAnsi="Times New Roman" w:cs="Times New Roman"/>
          <w:sz w:val="28"/>
          <w:szCs w:val="28"/>
        </w:rPr>
        <w:lastRenderedPageBreak/>
        <w:tab/>
      </w:r>
      <w:proofErr w:type="spellStart"/>
      <w:r w:rsidR="00432707" w:rsidRPr="00476C7B">
        <w:rPr>
          <w:rFonts w:ascii="Times New Roman" w:hAnsi="Times New Roman" w:cs="Times New Roman"/>
          <w:sz w:val="28"/>
          <w:szCs w:val="28"/>
        </w:rPr>
        <w:t>д</w:t>
      </w:r>
      <w:proofErr w:type="spellEnd"/>
      <w:r w:rsidR="00432707" w:rsidRPr="00476C7B">
        <w:rPr>
          <w:rFonts w:ascii="Times New Roman" w:hAnsi="Times New Roman" w:cs="Times New Roman"/>
          <w:sz w:val="28"/>
          <w:szCs w:val="28"/>
        </w:rPr>
        <w:t>)</w:t>
      </w:r>
      <w:r>
        <w:rPr>
          <w:rFonts w:ascii="Times New Roman" w:hAnsi="Times New Roman" w:cs="Times New Roman"/>
          <w:sz w:val="28"/>
          <w:szCs w:val="28"/>
        </w:rPr>
        <w:t xml:space="preserve">  </w:t>
      </w:r>
      <w:r w:rsidR="00432707" w:rsidRPr="00476C7B">
        <w:rPr>
          <w:rFonts w:ascii="Times New Roman" w:hAnsi="Times New Roman" w:cs="Times New Roman"/>
          <w:sz w:val="28"/>
          <w:szCs w:val="28"/>
        </w:rPr>
        <w:t>практические задания к билетам, утвержденные директором школы;</w:t>
      </w:r>
    </w:p>
    <w:p w:rsidR="00C95375" w:rsidRPr="00476C7B" w:rsidRDefault="00476C7B" w:rsidP="00476C7B">
      <w:pPr>
        <w:pStyle w:val="a4"/>
        <w:shd w:val="clear" w:color="auto" w:fill="auto"/>
        <w:tabs>
          <w:tab w:val="left" w:pos="525"/>
        </w:tabs>
        <w:spacing w:before="0" w:line="240" w:lineRule="auto"/>
        <w:rPr>
          <w:rFonts w:ascii="Times New Roman" w:hAnsi="Times New Roman" w:cs="Times New Roman"/>
          <w:sz w:val="28"/>
          <w:szCs w:val="28"/>
        </w:rPr>
      </w:pPr>
      <w:r>
        <w:rPr>
          <w:rFonts w:ascii="Times New Roman" w:hAnsi="Times New Roman" w:cs="Times New Roman"/>
          <w:sz w:val="28"/>
          <w:szCs w:val="28"/>
        </w:rPr>
        <w:tab/>
      </w:r>
      <w:r w:rsidR="00432707" w:rsidRPr="00476C7B">
        <w:rPr>
          <w:rFonts w:ascii="Times New Roman" w:hAnsi="Times New Roman" w:cs="Times New Roman"/>
          <w:sz w:val="28"/>
          <w:szCs w:val="28"/>
        </w:rPr>
        <w:t>е)</w:t>
      </w:r>
      <w:r>
        <w:rPr>
          <w:rFonts w:ascii="Times New Roman" w:hAnsi="Times New Roman" w:cs="Times New Roman"/>
          <w:sz w:val="28"/>
          <w:szCs w:val="28"/>
        </w:rPr>
        <w:t xml:space="preserve">  </w:t>
      </w:r>
      <w:r w:rsidR="00432707" w:rsidRPr="00476C7B">
        <w:rPr>
          <w:rFonts w:ascii="Times New Roman" w:hAnsi="Times New Roman" w:cs="Times New Roman"/>
          <w:sz w:val="28"/>
          <w:szCs w:val="28"/>
        </w:rPr>
        <w:t>бумагу со штампом школы, запасные ручки:</w:t>
      </w:r>
    </w:p>
    <w:p w:rsidR="00C95375" w:rsidRPr="00476C7B" w:rsidRDefault="001260A5" w:rsidP="00476C7B">
      <w:pPr>
        <w:pStyle w:val="a4"/>
        <w:numPr>
          <w:ilvl w:val="0"/>
          <w:numId w:val="8"/>
        </w:numPr>
        <w:shd w:val="clear" w:color="auto" w:fill="auto"/>
        <w:tabs>
          <w:tab w:val="left" w:pos="494"/>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32707" w:rsidRPr="00476C7B">
        <w:rPr>
          <w:rFonts w:ascii="Times New Roman" w:hAnsi="Times New Roman" w:cs="Times New Roman"/>
          <w:sz w:val="28"/>
          <w:szCs w:val="28"/>
        </w:rPr>
        <w:t>экзамены начинать только в присутствии членов комиссии и ассистентов:</w:t>
      </w:r>
    </w:p>
    <w:p w:rsidR="00C95375" w:rsidRPr="00476C7B" w:rsidRDefault="001260A5" w:rsidP="00476C7B">
      <w:pPr>
        <w:pStyle w:val="a4"/>
        <w:numPr>
          <w:ilvl w:val="0"/>
          <w:numId w:val="8"/>
        </w:numPr>
        <w:shd w:val="clear" w:color="auto" w:fill="auto"/>
        <w:tabs>
          <w:tab w:val="left" w:pos="509"/>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32707" w:rsidRPr="00476C7B">
        <w:rPr>
          <w:rFonts w:ascii="Times New Roman" w:hAnsi="Times New Roman" w:cs="Times New Roman"/>
          <w:sz w:val="28"/>
          <w:szCs w:val="28"/>
        </w:rPr>
        <w:t>во время хода экзаменов учитель должен создать деловую, спокойную обстановку для учащихся;</w:t>
      </w:r>
    </w:p>
    <w:p w:rsidR="00C95375" w:rsidRPr="00476C7B" w:rsidRDefault="00432707" w:rsidP="00476C7B">
      <w:pPr>
        <w:pStyle w:val="a4"/>
        <w:numPr>
          <w:ilvl w:val="0"/>
          <w:numId w:val="8"/>
        </w:numPr>
        <w:shd w:val="clear" w:color="auto" w:fill="auto"/>
        <w:spacing w:before="0" w:line="240" w:lineRule="auto"/>
        <w:rPr>
          <w:rFonts w:ascii="Times New Roman" w:hAnsi="Times New Roman" w:cs="Times New Roman"/>
          <w:sz w:val="28"/>
          <w:szCs w:val="28"/>
        </w:rPr>
      </w:pPr>
      <w:r w:rsidRPr="00476C7B">
        <w:rPr>
          <w:rFonts w:ascii="Times New Roman" w:hAnsi="Times New Roman" w:cs="Times New Roman"/>
          <w:sz w:val="28"/>
          <w:szCs w:val="28"/>
        </w:rPr>
        <w:t>письменные работы учитель проверяет в помещении школы вместе с ассистентами, выста</w:t>
      </w:r>
      <w:r w:rsidRPr="00476C7B">
        <w:rPr>
          <w:rFonts w:ascii="Times New Roman" w:hAnsi="Times New Roman" w:cs="Times New Roman"/>
          <w:sz w:val="28"/>
          <w:szCs w:val="28"/>
        </w:rPr>
        <w:softHyphen/>
        <w:t>вляются согласованные оценки</w:t>
      </w:r>
      <w:r w:rsidR="008E5231">
        <w:rPr>
          <w:rFonts w:ascii="Times New Roman" w:hAnsi="Times New Roman" w:cs="Times New Roman"/>
          <w:sz w:val="28"/>
          <w:szCs w:val="28"/>
        </w:rPr>
        <w:t>,</w:t>
      </w:r>
      <w:r w:rsidRPr="00476C7B">
        <w:rPr>
          <w:rFonts w:ascii="Times New Roman" w:hAnsi="Times New Roman" w:cs="Times New Roman"/>
          <w:sz w:val="28"/>
          <w:szCs w:val="28"/>
        </w:rPr>
        <w:t xml:space="preserve"> после подписи </w:t>
      </w:r>
      <w:r w:rsidR="008E5231">
        <w:rPr>
          <w:rFonts w:ascii="Times New Roman" w:hAnsi="Times New Roman" w:cs="Times New Roman"/>
          <w:sz w:val="28"/>
          <w:szCs w:val="28"/>
        </w:rPr>
        <w:t xml:space="preserve">работы </w:t>
      </w:r>
      <w:r w:rsidRPr="00476C7B">
        <w:rPr>
          <w:rFonts w:ascii="Times New Roman" w:hAnsi="Times New Roman" w:cs="Times New Roman"/>
          <w:sz w:val="28"/>
          <w:szCs w:val="28"/>
        </w:rPr>
        <w:t>сдаются администрации школы;</w:t>
      </w:r>
    </w:p>
    <w:p w:rsidR="00C95375" w:rsidRPr="00476C7B" w:rsidRDefault="008E5231" w:rsidP="00476C7B">
      <w:pPr>
        <w:pStyle w:val="a4"/>
        <w:numPr>
          <w:ilvl w:val="0"/>
          <w:numId w:val="8"/>
        </w:numPr>
        <w:shd w:val="clear" w:color="auto" w:fill="auto"/>
        <w:tabs>
          <w:tab w:val="left" w:pos="493"/>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32707" w:rsidRPr="00476C7B">
        <w:rPr>
          <w:rFonts w:ascii="Times New Roman" w:hAnsi="Times New Roman" w:cs="Times New Roman"/>
          <w:sz w:val="28"/>
          <w:szCs w:val="28"/>
        </w:rPr>
        <w:t>оценивать знания, экзаменующегося сразу же после ответа. После экзаменов согласо</w:t>
      </w:r>
      <w:r w:rsidR="00432707" w:rsidRPr="00476C7B">
        <w:rPr>
          <w:rFonts w:ascii="Times New Roman" w:hAnsi="Times New Roman" w:cs="Times New Roman"/>
          <w:sz w:val="28"/>
          <w:szCs w:val="28"/>
        </w:rPr>
        <w:softHyphen/>
        <w:t>вать оценки с ассистентами членам комиссии поставить их в протокол и с подписями экзаме</w:t>
      </w:r>
      <w:r w:rsidR="00432707" w:rsidRPr="00476C7B">
        <w:rPr>
          <w:rFonts w:ascii="Times New Roman" w:hAnsi="Times New Roman" w:cs="Times New Roman"/>
          <w:sz w:val="28"/>
          <w:szCs w:val="28"/>
        </w:rPr>
        <w:softHyphen/>
        <w:t>нующей комиссии сдать администрации;</w:t>
      </w:r>
    </w:p>
    <w:p w:rsidR="001260A5" w:rsidRPr="00476C7B" w:rsidRDefault="001260A5" w:rsidP="001260A5">
      <w:pPr>
        <w:pStyle w:val="a4"/>
        <w:numPr>
          <w:ilvl w:val="0"/>
          <w:numId w:val="8"/>
        </w:numPr>
        <w:shd w:val="clear" w:color="auto" w:fill="auto"/>
        <w:tabs>
          <w:tab w:val="left" w:pos="505"/>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76C7B">
        <w:rPr>
          <w:rFonts w:ascii="Times New Roman" w:hAnsi="Times New Roman" w:cs="Times New Roman"/>
          <w:sz w:val="28"/>
          <w:szCs w:val="28"/>
        </w:rPr>
        <w:t>проводить устные экзамены не более 5-6 часов (для 2-х групп).</w:t>
      </w:r>
    </w:p>
    <w:p w:rsidR="001260A5" w:rsidRDefault="001260A5" w:rsidP="001260A5">
      <w:pPr>
        <w:pStyle w:val="a4"/>
        <w:shd w:val="clear" w:color="auto" w:fill="auto"/>
        <w:tabs>
          <w:tab w:val="left" w:pos="488"/>
        </w:tabs>
        <w:spacing w:before="0" w:line="240" w:lineRule="auto"/>
        <w:rPr>
          <w:rFonts w:ascii="Times New Roman" w:hAnsi="Times New Roman" w:cs="Times New Roman"/>
          <w:sz w:val="28"/>
          <w:szCs w:val="28"/>
        </w:rPr>
      </w:pPr>
    </w:p>
    <w:p w:rsidR="00C95375" w:rsidRPr="00476C7B" w:rsidRDefault="001260A5" w:rsidP="001260A5">
      <w:pPr>
        <w:pStyle w:val="a4"/>
        <w:shd w:val="clear" w:color="auto" w:fill="auto"/>
        <w:tabs>
          <w:tab w:val="left" w:pos="488"/>
        </w:tabs>
        <w:spacing w:before="0" w:line="240" w:lineRule="auto"/>
        <w:rPr>
          <w:rFonts w:ascii="Times New Roman" w:hAnsi="Times New Roman" w:cs="Times New Roman"/>
          <w:sz w:val="28"/>
          <w:szCs w:val="28"/>
        </w:rPr>
      </w:pPr>
      <w:r>
        <w:rPr>
          <w:rFonts w:ascii="Times New Roman" w:hAnsi="Times New Roman" w:cs="Times New Roman"/>
          <w:sz w:val="28"/>
          <w:szCs w:val="28"/>
        </w:rPr>
        <w:t>В</w:t>
      </w:r>
      <w:r w:rsidR="00432707" w:rsidRPr="00476C7B">
        <w:rPr>
          <w:rFonts w:ascii="Times New Roman" w:hAnsi="Times New Roman" w:cs="Times New Roman"/>
          <w:sz w:val="28"/>
          <w:szCs w:val="28"/>
        </w:rPr>
        <w:t xml:space="preserve"> случае несогласованности в оценке знаний учащихся между членами экзаменационной комиссии окончательное решение выносит директор школы</w:t>
      </w:r>
      <w:r>
        <w:rPr>
          <w:rFonts w:ascii="Times New Roman" w:hAnsi="Times New Roman" w:cs="Times New Roman"/>
          <w:sz w:val="28"/>
          <w:szCs w:val="28"/>
        </w:rPr>
        <w:t>.</w:t>
      </w:r>
    </w:p>
    <w:p w:rsidR="001260A5" w:rsidRDefault="001260A5" w:rsidP="001260A5">
      <w:pPr>
        <w:pStyle w:val="a4"/>
        <w:shd w:val="clear" w:color="auto" w:fill="auto"/>
        <w:tabs>
          <w:tab w:val="left" w:pos="483"/>
        </w:tabs>
        <w:spacing w:before="0" w:line="240" w:lineRule="auto"/>
        <w:rPr>
          <w:rFonts w:ascii="Times New Roman" w:hAnsi="Times New Roman" w:cs="Times New Roman"/>
          <w:sz w:val="28"/>
          <w:szCs w:val="28"/>
        </w:rPr>
      </w:pPr>
    </w:p>
    <w:p w:rsidR="00C95375" w:rsidRPr="00476C7B" w:rsidRDefault="001260A5" w:rsidP="001260A5">
      <w:pPr>
        <w:pStyle w:val="a4"/>
        <w:shd w:val="clear" w:color="auto" w:fill="auto"/>
        <w:tabs>
          <w:tab w:val="left" w:pos="483"/>
        </w:tabs>
        <w:spacing w:before="0" w:line="240" w:lineRule="auto"/>
        <w:rPr>
          <w:rFonts w:ascii="Times New Roman" w:hAnsi="Times New Roman" w:cs="Times New Roman"/>
          <w:sz w:val="28"/>
          <w:szCs w:val="28"/>
        </w:rPr>
      </w:pPr>
      <w:r>
        <w:rPr>
          <w:rFonts w:ascii="Times New Roman" w:hAnsi="Times New Roman" w:cs="Times New Roman"/>
          <w:sz w:val="28"/>
          <w:szCs w:val="28"/>
        </w:rPr>
        <w:t>Р</w:t>
      </w:r>
      <w:r w:rsidR="00432707" w:rsidRPr="00476C7B">
        <w:rPr>
          <w:rFonts w:ascii="Times New Roman" w:hAnsi="Times New Roman" w:cs="Times New Roman"/>
          <w:sz w:val="28"/>
          <w:szCs w:val="28"/>
        </w:rPr>
        <w:t>езультаты экзаменов сообщаются учащимся после подписи протокола председателем и членами комиссии;</w:t>
      </w:r>
    </w:p>
    <w:p w:rsidR="008E5231" w:rsidRDefault="008E5231" w:rsidP="008E5231">
      <w:pPr>
        <w:pStyle w:val="a4"/>
        <w:shd w:val="clear" w:color="auto" w:fill="auto"/>
        <w:tabs>
          <w:tab w:val="left" w:pos="515"/>
        </w:tabs>
        <w:spacing w:before="0" w:line="240" w:lineRule="auto"/>
        <w:rPr>
          <w:rFonts w:ascii="Times New Roman" w:hAnsi="Times New Roman" w:cs="Times New Roman"/>
          <w:sz w:val="28"/>
          <w:szCs w:val="28"/>
        </w:rPr>
      </w:pPr>
    </w:p>
    <w:p w:rsidR="00C95375" w:rsidRPr="00476C7B" w:rsidRDefault="00432707" w:rsidP="008E5231">
      <w:pPr>
        <w:pStyle w:val="a4"/>
        <w:shd w:val="clear" w:color="auto" w:fill="auto"/>
        <w:tabs>
          <w:tab w:val="left" w:pos="515"/>
        </w:tabs>
        <w:spacing w:before="0" w:line="240" w:lineRule="auto"/>
        <w:rPr>
          <w:rFonts w:ascii="Times New Roman" w:hAnsi="Times New Roman" w:cs="Times New Roman"/>
          <w:sz w:val="28"/>
          <w:szCs w:val="28"/>
        </w:rPr>
      </w:pPr>
      <w:r w:rsidRPr="008E5231">
        <w:rPr>
          <w:rFonts w:ascii="Times New Roman" w:hAnsi="Times New Roman" w:cs="Times New Roman"/>
          <w:b/>
          <w:sz w:val="28"/>
          <w:szCs w:val="28"/>
        </w:rPr>
        <w:t>Ассистент</w:t>
      </w:r>
      <w:r w:rsidRPr="00476C7B">
        <w:rPr>
          <w:rFonts w:ascii="Times New Roman" w:hAnsi="Times New Roman" w:cs="Times New Roman"/>
          <w:sz w:val="28"/>
          <w:szCs w:val="28"/>
        </w:rPr>
        <w:t xml:space="preserve"> при проведении экзаменов:</w:t>
      </w:r>
    </w:p>
    <w:p w:rsidR="00B47DD8" w:rsidRPr="00476C7B" w:rsidRDefault="008E5231" w:rsidP="008E5231">
      <w:pPr>
        <w:pStyle w:val="a4"/>
        <w:numPr>
          <w:ilvl w:val="0"/>
          <w:numId w:val="9"/>
        </w:numPr>
        <w:shd w:val="clear" w:color="auto" w:fill="auto"/>
        <w:tabs>
          <w:tab w:val="left" w:pos="503"/>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32707" w:rsidRPr="00476C7B">
        <w:rPr>
          <w:rFonts w:ascii="Times New Roman" w:hAnsi="Times New Roman" w:cs="Times New Roman"/>
          <w:sz w:val="28"/>
          <w:szCs w:val="28"/>
        </w:rPr>
        <w:t>обязан</w:t>
      </w:r>
      <w:proofErr w:type="gramEnd"/>
      <w:r w:rsidR="00432707" w:rsidRPr="00476C7B">
        <w:rPr>
          <w:rFonts w:ascii="Times New Roman" w:hAnsi="Times New Roman" w:cs="Times New Roman"/>
          <w:sz w:val="28"/>
          <w:szCs w:val="28"/>
        </w:rPr>
        <w:t xml:space="preserve"> знать и точно выполнять требования Положения о государственной (итоговой) аттестации выпускников 9-х, 11-х классов общеобразовательных учреждений;</w:t>
      </w:r>
    </w:p>
    <w:p w:rsidR="00C95375" w:rsidRPr="00476C7B" w:rsidRDefault="00432707" w:rsidP="008E5231">
      <w:pPr>
        <w:pStyle w:val="a4"/>
        <w:numPr>
          <w:ilvl w:val="0"/>
          <w:numId w:val="9"/>
        </w:numPr>
        <w:shd w:val="clear" w:color="auto" w:fill="auto"/>
        <w:tabs>
          <w:tab w:val="left" w:pos="462"/>
        </w:tabs>
        <w:spacing w:before="0" w:line="240" w:lineRule="auto"/>
        <w:rPr>
          <w:rFonts w:ascii="Times New Roman" w:hAnsi="Times New Roman" w:cs="Times New Roman"/>
          <w:sz w:val="28"/>
          <w:szCs w:val="28"/>
        </w:rPr>
      </w:pPr>
      <w:r w:rsidRPr="00476C7B">
        <w:rPr>
          <w:rFonts w:ascii="Times New Roman" w:hAnsi="Times New Roman" w:cs="Times New Roman"/>
          <w:sz w:val="28"/>
          <w:szCs w:val="28"/>
        </w:rPr>
        <w:t>до начала экзаменов обязан посетить уроки учителей тех классов, в которых он назначен ассистентом. Он должен ознакомиться с программой, ее выполнением, качеством знаний уча</w:t>
      </w:r>
      <w:r w:rsidRPr="00476C7B">
        <w:rPr>
          <w:rFonts w:ascii="Times New Roman" w:hAnsi="Times New Roman" w:cs="Times New Roman"/>
          <w:sz w:val="28"/>
          <w:szCs w:val="28"/>
        </w:rPr>
        <w:softHyphen/>
        <w:t>щихся, нормами оценок знаний по данному предмету и классу;</w:t>
      </w:r>
    </w:p>
    <w:p w:rsidR="00C95375" w:rsidRPr="00476C7B" w:rsidRDefault="00432707" w:rsidP="008E5231">
      <w:pPr>
        <w:pStyle w:val="a4"/>
        <w:numPr>
          <w:ilvl w:val="0"/>
          <w:numId w:val="9"/>
        </w:numPr>
        <w:shd w:val="clear" w:color="auto" w:fill="auto"/>
        <w:tabs>
          <w:tab w:val="left" w:pos="467"/>
        </w:tabs>
        <w:spacing w:before="0" w:line="240" w:lineRule="auto"/>
        <w:rPr>
          <w:rFonts w:ascii="Times New Roman" w:hAnsi="Times New Roman" w:cs="Times New Roman"/>
          <w:sz w:val="28"/>
          <w:szCs w:val="28"/>
        </w:rPr>
      </w:pPr>
      <w:r w:rsidRPr="00476C7B">
        <w:rPr>
          <w:rFonts w:ascii="Times New Roman" w:hAnsi="Times New Roman" w:cs="Times New Roman"/>
          <w:sz w:val="28"/>
          <w:szCs w:val="28"/>
        </w:rPr>
        <w:t>вместе с учителем-экзаменатором подготавливать все необходимое для успешного про</w:t>
      </w:r>
      <w:r w:rsidRPr="00476C7B">
        <w:rPr>
          <w:rFonts w:ascii="Times New Roman" w:hAnsi="Times New Roman" w:cs="Times New Roman"/>
          <w:sz w:val="28"/>
          <w:szCs w:val="28"/>
        </w:rPr>
        <w:softHyphen/>
        <w:t>ведения экзаменов и присутствовать на них в течение всего времени опроса учащегося;</w:t>
      </w:r>
    </w:p>
    <w:p w:rsidR="001260A5" w:rsidRPr="00476C7B" w:rsidRDefault="001260A5" w:rsidP="001260A5">
      <w:pPr>
        <w:pStyle w:val="a4"/>
        <w:numPr>
          <w:ilvl w:val="0"/>
          <w:numId w:val="9"/>
        </w:numPr>
        <w:shd w:val="clear" w:color="auto" w:fill="auto"/>
        <w:tabs>
          <w:tab w:val="left" w:pos="454"/>
        </w:tabs>
        <w:spacing w:before="0" w:line="240" w:lineRule="auto"/>
        <w:rPr>
          <w:rFonts w:ascii="Times New Roman" w:hAnsi="Times New Roman" w:cs="Times New Roman"/>
          <w:sz w:val="28"/>
          <w:szCs w:val="28"/>
        </w:rPr>
      </w:pPr>
      <w:r w:rsidRPr="00476C7B">
        <w:rPr>
          <w:rFonts w:ascii="Times New Roman" w:hAnsi="Times New Roman" w:cs="Times New Roman"/>
          <w:sz w:val="28"/>
          <w:szCs w:val="28"/>
        </w:rPr>
        <w:t>является за 20 минут до начала экзамена;</w:t>
      </w:r>
    </w:p>
    <w:p w:rsidR="001260A5" w:rsidRDefault="001260A5" w:rsidP="001260A5">
      <w:pPr>
        <w:pStyle w:val="a4"/>
        <w:numPr>
          <w:ilvl w:val="0"/>
          <w:numId w:val="9"/>
        </w:numPr>
        <w:shd w:val="clear" w:color="auto" w:fill="auto"/>
        <w:tabs>
          <w:tab w:val="left" w:pos="467"/>
        </w:tabs>
        <w:spacing w:before="0" w:line="240" w:lineRule="auto"/>
        <w:rPr>
          <w:rFonts w:ascii="Times New Roman" w:hAnsi="Times New Roman" w:cs="Times New Roman"/>
          <w:sz w:val="28"/>
          <w:szCs w:val="28"/>
        </w:rPr>
      </w:pPr>
      <w:r w:rsidRPr="00476C7B">
        <w:rPr>
          <w:rFonts w:ascii="Times New Roman" w:hAnsi="Times New Roman" w:cs="Times New Roman"/>
          <w:sz w:val="28"/>
          <w:szCs w:val="28"/>
        </w:rPr>
        <w:t xml:space="preserve">за 10 минут до начала экзамена проводит линейку с учащимися на 1 этаже, </w:t>
      </w:r>
      <w:proofErr w:type="gramStart"/>
      <w:r w:rsidRPr="00476C7B">
        <w:rPr>
          <w:rFonts w:ascii="Times New Roman" w:hAnsi="Times New Roman" w:cs="Times New Roman"/>
          <w:sz w:val="28"/>
          <w:szCs w:val="28"/>
        </w:rPr>
        <w:t>сверяет уч</w:t>
      </w:r>
      <w:r>
        <w:rPr>
          <w:rFonts w:ascii="Times New Roman" w:hAnsi="Times New Roman" w:cs="Times New Roman"/>
          <w:sz w:val="28"/>
          <w:szCs w:val="28"/>
        </w:rPr>
        <w:t>ащихся</w:t>
      </w:r>
      <w:r w:rsidRPr="00476C7B">
        <w:rPr>
          <w:rFonts w:ascii="Times New Roman" w:hAnsi="Times New Roman" w:cs="Times New Roman"/>
          <w:sz w:val="28"/>
          <w:szCs w:val="28"/>
        </w:rPr>
        <w:t xml:space="preserve"> по списку</w:t>
      </w:r>
      <w:proofErr w:type="gramEnd"/>
      <w:r w:rsidRPr="00476C7B">
        <w:rPr>
          <w:rFonts w:ascii="Times New Roman" w:hAnsi="Times New Roman" w:cs="Times New Roman"/>
          <w:sz w:val="28"/>
          <w:szCs w:val="28"/>
        </w:rPr>
        <w:t xml:space="preserve"> и ведет их в класс, докладывает об отсутствующих председателю комиссии.</w:t>
      </w:r>
    </w:p>
    <w:p w:rsidR="00C95375" w:rsidRPr="00476C7B" w:rsidRDefault="00432707" w:rsidP="008E5231">
      <w:pPr>
        <w:pStyle w:val="a4"/>
        <w:numPr>
          <w:ilvl w:val="0"/>
          <w:numId w:val="9"/>
        </w:numPr>
        <w:shd w:val="clear" w:color="auto" w:fill="auto"/>
        <w:tabs>
          <w:tab w:val="left" w:pos="452"/>
        </w:tabs>
        <w:spacing w:before="0" w:line="240" w:lineRule="auto"/>
        <w:rPr>
          <w:rFonts w:ascii="Times New Roman" w:hAnsi="Times New Roman" w:cs="Times New Roman"/>
          <w:sz w:val="28"/>
          <w:szCs w:val="28"/>
        </w:rPr>
      </w:pPr>
      <w:proofErr w:type="gramStart"/>
      <w:r w:rsidRPr="00476C7B">
        <w:rPr>
          <w:rFonts w:ascii="Times New Roman" w:hAnsi="Times New Roman" w:cs="Times New Roman"/>
          <w:sz w:val="28"/>
          <w:szCs w:val="28"/>
        </w:rPr>
        <w:t>обязан</w:t>
      </w:r>
      <w:proofErr w:type="gramEnd"/>
      <w:r w:rsidRPr="00476C7B">
        <w:rPr>
          <w:rFonts w:ascii="Times New Roman" w:hAnsi="Times New Roman" w:cs="Times New Roman"/>
          <w:sz w:val="28"/>
          <w:szCs w:val="28"/>
        </w:rPr>
        <w:t xml:space="preserve"> оценивать успешные ответы учащихся, может задавать уточняющие дополнитель</w:t>
      </w:r>
      <w:r w:rsidRPr="00476C7B">
        <w:rPr>
          <w:rFonts w:ascii="Times New Roman" w:hAnsi="Times New Roman" w:cs="Times New Roman"/>
          <w:sz w:val="28"/>
          <w:szCs w:val="28"/>
        </w:rPr>
        <w:softHyphen/>
        <w:t>ные вопросы, участвовать в проверке и оценке письменных работ. В случае несогласия с оцен</w:t>
      </w:r>
      <w:r w:rsidRPr="00476C7B">
        <w:rPr>
          <w:rFonts w:ascii="Times New Roman" w:hAnsi="Times New Roman" w:cs="Times New Roman"/>
          <w:sz w:val="28"/>
          <w:szCs w:val="28"/>
        </w:rPr>
        <w:softHyphen/>
        <w:t>ками учителя вопрос об окончательной оценке решается директором школы;</w:t>
      </w:r>
    </w:p>
    <w:p w:rsidR="00C95375" w:rsidRPr="00476C7B" w:rsidRDefault="00432707" w:rsidP="008E5231">
      <w:pPr>
        <w:pStyle w:val="a4"/>
        <w:numPr>
          <w:ilvl w:val="0"/>
          <w:numId w:val="9"/>
        </w:numPr>
        <w:shd w:val="clear" w:color="auto" w:fill="auto"/>
        <w:spacing w:before="0" w:line="240" w:lineRule="auto"/>
        <w:rPr>
          <w:rFonts w:ascii="Times New Roman" w:hAnsi="Times New Roman" w:cs="Times New Roman"/>
          <w:sz w:val="28"/>
          <w:szCs w:val="28"/>
        </w:rPr>
      </w:pPr>
      <w:r w:rsidRPr="00476C7B">
        <w:rPr>
          <w:rFonts w:ascii="Times New Roman" w:hAnsi="Times New Roman" w:cs="Times New Roman"/>
          <w:sz w:val="28"/>
          <w:szCs w:val="28"/>
        </w:rPr>
        <w:t>следить за соблюдением учителем-экзаменатором Положения об итоговой аттестации выпускников, указывать на нарушения учителю, проводящему экзамены;</w:t>
      </w:r>
    </w:p>
    <w:p w:rsidR="001260A5" w:rsidRPr="00476C7B" w:rsidRDefault="008E5231" w:rsidP="001260A5">
      <w:pPr>
        <w:pStyle w:val="a4"/>
        <w:numPr>
          <w:ilvl w:val="0"/>
          <w:numId w:val="9"/>
        </w:numPr>
        <w:shd w:val="clear" w:color="auto" w:fill="auto"/>
        <w:tabs>
          <w:tab w:val="left" w:pos="472"/>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1260A5" w:rsidRPr="00476C7B">
        <w:rPr>
          <w:rFonts w:ascii="Times New Roman" w:hAnsi="Times New Roman" w:cs="Times New Roman"/>
          <w:sz w:val="28"/>
          <w:szCs w:val="28"/>
        </w:rPr>
        <w:t>подписывает письменные работы учащихся, протоколы экзаменов и письменные рецен</w:t>
      </w:r>
      <w:r w:rsidR="001260A5" w:rsidRPr="00476C7B">
        <w:rPr>
          <w:rFonts w:ascii="Times New Roman" w:hAnsi="Times New Roman" w:cs="Times New Roman"/>
          <w:sz w:val="28"/>
          <w:szCs w:val="28"/>
        </w:rPr>
        <w:softHyphen/>
        <w:t>зии учителей;</w:t>
      </w:r>
    </w:p>
    <w:p w:rsidR="001260A5" w:rsidRPr="00476C7B" w:rsidRDefault="001260A5" w:rsidP="001260A5">
      <w:pPr>
        <w:pStyle w:val="a4"/>
        <w:numPr>
          <w:ilvl w:val="0"/>
          <w:numId w:val="9"/>
        </w:numPr>
        <w:shd w:val="clear" w:color="auto" w:fill="auto"/>
        <w:tabs>
          <w:tab w:val="left" w:pos="454"/>
        </w:tabs>
        <w:spacing w:before="0" w:line="240" w:lineRule="auto"/>
        <w:rPr>
          <w:rFonts w:ascii="Times New Roman" w:hAnsi="Times New Roman" w:cs="Times New Roman"/>
          <w:sz w:val="28"/>
          <w:szCs w:val="28"/>
        </w:rPr>
      </w:pPr>
      <w:r w:rsidRPr="00476C7B">
        <w:rPr>
          <w:rFonts w:ascii="Times New Roman" w:hAnsi="Times New Roman" w:cs="Times New Roman"/>
          <w:sz w:val="28"/>
          <w:szCs w:val="28"/>
        </w:rPr>
        <w:t>заполняет протокол экзамена;</w:t>
      </w:r>
    </w:p>
    <w:p w:rsidR="00C95375" w:rsidRPr="00476C7B" w:rsidRDefault="001260A5" w:rsidP="008E5231">
      <w:pPr>
        <w:pStyle w:val="a4"/>
        <w:numPr>
          <w:ilvl w:val="0"/>
          <w:numId w:val="9"/>
        </w:numPr>
        <w:shd w:val="clear" w:color="auto" w:fill="auto"/>
        <w:tabs>
          <w:tab w:val="left" w:pos="482"/>
        </w:tabs>
        <w:spacing w:before="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sidR="00432707" w:rsidRPr="00476C7B">
        <w:rPr>
          <w:rFonts w:ascii="Times New Roman" w:hAnsi="Times New Roman" w:cs="Times New Roman"/>
          <w:sz w:val="28"/>
          <w:szCs w:val="28"/>
        </w:rPr>
        <w:t>обязан</w:t>
      </w:r>
      <w:proofErr w:type="gramEnd"/>
      <w:r w:rsidR="00432707" w:rsidRPr="00476C7B">
        <w:rPr>
          <w:rFonts w:ascii="Times New Roman" w:hAnsi="Times New Roman" w:cs="Times New Roman"/>
          <w:sz w:val="28"/>
          <w:szCs w:val="28"/>
        </w:rPr>
        <w:t xml:space="preserve"> вести запись своих наблюдений за ходом экзаменов и сообщать их учителю и администрации школы.</w:t>
      </w:r>
    </w:p>
    <w:p w:rsidR="001260A5" w:rsidRDefault="001260A5" w:rsidP="001260A5">
      <w:pPr>
        <w:pStyle w:val="a4"/>
        <w:shd w:val="clear" w:color="auto" w:fill="auto"/>
        <w:tabs>
          <w:tab w:val="left" w:pos="474"/>
        </w:tabs>
        <w:spacing w:before="0" w:line="240" w:lineRule="auto"/>
        <w:rPr>
          <w:rFonts w:ascii="Times New Roman" w:hAnsi="Times New Roman" w:cs="Times New Roman"/>
          <w:sz w:val="28"/>
          <w:szCs w:val="28"/>
        </w:rPr>
      </w:pPr>
    </w:p>
    <w:p w:rsidR="00C95375" w:rsidRPr="001260A5" w:rsidRDefault="00432707" w:rsidP="00476C7B">
      <w:pPr>
        <w:pStyle w:val="a4"/>
        <w:shd w:val="clear" w:color="auto" w:fill="auto"/>
        <w:spacing w:before="0" w:line="240" w:lineRule="auto"/>
        <w:rPr>
          <w:rFonts w:ascii="Times New Roman" w:hAnsi="Times New Roman" w:cs="Times New Roman"/>
          <w:i/>
          <w:sz w:val="28"/>
          <w:szCs w:val="28"/>
        </w:rPr>
      </w:pPr>
      <w:r w:rsidRPr="001260A5">
        <w:rPr>
          <w:rFonts w:ascii="Times New Roman" w:hAnsi="Times New Roman" w:cs="Times New Roman"/>
          <w:i/>
          <w:sz w:val="28"/>
          <w:szCs w:val="28"/>
        </w:rPr>
        <w:t>Примерная схема записи:</w:t>
      </w:r>
    </w:p>
    <w:p w:rsidR="00C95375" w:rsidRPr="00476C7B" w:rsidRDefault="00432707" w:rsidP="00476C7B">
      <w:pPr>
        <w:pStyle w:val="a4"/>
        <w:numPr>
          <w:ilvl w:val="0"/>
          <w:numId w:val="2"/>
        </w:numPr>
        <w:shd w:val="clear" w:color="auto" w:fill="auto"/>
        <w:tabs>
          <w:tab w:val="left" w:pos="449"/>
        </w:tabs>
        <w:spacing w:before="0" w:line="240" w:lineRule="auto"/>
        <w:rPr>
          <w:rFonts w:ascii="Times New Roman" w:hAnsi="Times New Roman" w:cs="Times New Roman"/>
          <w:sz w:val="28"/>
          <w:szCs w:val="28"/>
        </w:rPr>
      </w:pPr>
      <w:r w:rsidRPr="00476C7B">
        <w:rPr>
          <w:rFonts w:ascii="Times New Roman" w:hAnsi="Times New Roman" w:cs="Times New Roman"/>
          <w:sz w:val="28"/>
          <w:szCs w:val="28"/>
        </w:rPr>
        <w:t>дата экзамена, предмет, класс, фамилия учителя;</w:t>
      </w:r>
    </w:p>
    <w:p w:rsidR="00C95375" w:rsidRPr="00476C7B" w:rsidRDefault="00432707" w:rsidP="00476C7B">
      <w:pPr>
        <w:pStyle w:val="a4"/>
        <w:numPr>
          <w:ilvl w:val="0"/>
          <w:numId w:val="2"/>
        </w:numPr>
        <w:shd w:val="clear" w:color="auto" w:fill="auto"/>
        <w:tabs>
          <w:tab w:val="left" w:pos="482"/>
        </w:tabs>
        <w:spacing w:before="0" w:line="240" w:lineRule="auto"/>
        <w:rPr>
          <w:rFonts w:ascii="Times New Roman" w:hAnsi="Times New Roman" w:cs="Times New Roman"/>
          <w:sz w:val="28"/>
          <w:szCs w:val="28"/>
        </w:rPr>
      </w:pPr>
      <w:r w:rsidRPr="00476C7B">
        <w:rPr>
          <w:rFonts w:ascii="Times New Roman" w:hAnsi="Times New Roman" w:cs="Times New Roman"/>
          <w:sz w:val="28"/>
          <w:szCs w:val="28"/>
        </w:rPr>
        <w:t>подготовка помещения и обстановка, дидактическое оборудование, порядок и чистота, оформление класса и рабочего места ученика, деловая обстановка;</w:t>
      </w:r>
    </w:p>
    <w:p w:rsidR="00C95375" w:rsidRPr="00476C7B" w:rsidRDefault="00432707" w:rsidP="00476C7B">
      <w:pPr>
        <w:pStyle w:val="a4"/>
        <w:numPr>
          <w:ilvl w:val="0"/>
          <w:numId w:val="2"/>
        </w:numPr>
        <w:shd w:val="clear" w:color="auto" w:fill="auto"/>
        <w:tabs>
          <w:tab w:val="left" w:pos="459"/>
        </w:tabs>
        <w:spacing w:before="0" w:line="240" w:lineRule="auto"/>
        <w:rPr>
          <w:rFonts w:ascii="Times New Roman" w:hAnsi="Times New Roman" w:cs="Times New Roman"/>
          <w:sz w:val="28"/>
          <w:szCs w:val="28"/>
        </w:rPr>
      </w:pPr>
      <w:r w:rsidRPr="00476C7B">
        <w:rPr>
          <w:rFonts w:ascii="Times New Roman" w:hAnsi="Times New Roman" w:cs="Times New Roman"/>
          <w:sz w:val="28"/>
          <w:szCs w:val="28"/>
        </w:rPr>
        <w:t>поведение учащихся;</w:t>
      </w:r>
    </w:p>
    <w:p w:rsidR="00C95375" w:rsidRPr="00476C7B" w:rsidRDefault="00432707" w:rsidP="00476C7B">
      <w:pPr>
        <w:pStyle w:val="a4"/>
        <w:numPr>
          <w:ilvl w:val="0"/>
          <w:numId w:val="2"/>
        </w:numPr>
        <w:shd w:val="clear" w:color="auto" w:fill="auto"/>
        <w:tabs>
          <w:tab w:val="left" w:pos="457"/>
        </w:tabs>
        <w:spacing w:before="0" w:line="240" w:lineRule="auto"/>
        <w:rPr>
          <w:rFonts w:ascii="Times New Roman" w:hAnsi="Times New Roman" w:cs="Times New Roman"/>
          <w:sz w:val="28"/>
          <w:szCs w:val="28"/>
        </w:rPr>
      </w:pPr>
      <w:r w:rsidRPr="00476C7B">
        <w:rPr>
          <w:rFonts w:ascii="Times New Roman" w:hAnsi="Times New Roman" w:cs="Times New Roman"/>
          <w:sz w:val="28"/>
          <w:szCs w:val="28"/>
        </w:rPr>
        <w:t>качество знаний каждого учащегося, отвечающего на экзаменационный билет, их глубина и прочность усвоения, описание характерных ответов учащихся;</w:t>
      </w:r>
    </w:p>
    <w:p w:rsidR="00C95375" w:rsidRPr="00476C7B" w:rsidRDefault="00432707" w:rsidP="00476C7B">
      <w:pPr>
        <w:pStyle w:val="a4"/>
        <w:numPr>
          <w:ilvl w:val="0"/>
          <w:numId w:val="2"/>
        </w:numPr>
        <w:shd w:val="clear" w:color="auto" w:fill="auto"/>
        <w:tabs>
          <w:tab w:val="left" w:pos="449"/>
        </w:tabs>
        <w:spacing w:before="0" w:line="240" w:lineRule="auto"/>
        <w:rPr>
          <w:rFonts w:ascii="Times New Roman" w:hAnsi="Times New Roman" w:cs="Times New Roman"/>
          <w:sz w:val="28"/>
          <w:szCs w:val="28"/>
        </w:rPr>
      </w:pPr>
      <w:r w:rsidRPr="00476C7B">
        <w:rPr>
          <w:rFonts w:ascii="Times New Roman" w:hAnsi="Times New Roman" w:cs="Times New Roman"/>
          <w:sz w:val="28"/>
          <w:szCs w:val="28"/>
        </w:rPr>
        <w:t>заключение по методике проведения экзаменов;</w:t>
      </w:r>
    </w:p>
    <w:p w:rsidR="001260A5" w:rsidRDefault="001260A5" w:rsidP="008E5231">
      <w:pPr>
        <w:pStyle w:val="a4"/>
        <w:shd w:val="clear" w:color="auto" w:fill="auto"/>
        <w:tabs>
          <w:tab w:val="left" w:pos="474"/>
        </w:tabs>
        <w:spacing w:before="0" w:line="240" w:lineRule="auto"/>
        <w:rPr>
          <w:rFonts w:ascii="Times New Roman" w:hAnsi="Times New Roman" w:cs="Times New Roman"/>
          <w:b/>
          <w:sz w:val="28"/>
          <w:szCs w:val="28"/>
        </w:rPr>
      </w:pPr>
    </w:p>
    <w:p w:rsidR="00C95375" w:rsidRPr="008E5231" w:rsidRDefault="00432707" w:rsidP="008E5231">
      <w:pPr>
        <w:pStyle w:val="a4"/>
        <w:shd w:val="clear" w:color="auto" w:fill="auto"/>
        <w:tabs>
          <w:tab w:val="left" w:pos="474"/>
        </w:tabs>
        <w:spacing w:before="0" w:line="240" w:lineRule="auto"/>
        <w:rPr>
          <w:rFonts w:ascii="Times New Roman" w:hAnsi="Times New Roman" w:cs="Times New Roman"/>
          <w:b/>
          <w:sz w:val="28"/>
          <w:szCs w:val="28"/>
        </w:rPr>
      </w:pPr>
      <w:r w:rsidRPr="008E5231">
        <w:rPr>
          <w:rFonts w:ascii="Times New Roman" w:hAnsi="Times New Roman" w:cs="Times New Roman"/>
          <w:b/>
          <w:sz w:val="28"/>
          <w:szCs w:val="28"/>
        </w:rPr>
        <w:t>Ответственный дежурный:</w:t>
      </w:r>
    </w:p>
    <w:p w:rsidR="00C95375" w:rsidRPr="00476C7B" w:rsidRDefault="00432707" w:rsidP="008E5231">
      <w:pPr>
        <w:pStyle w:val="a4"/>
        <w:numPr>
          <w:ilvl w:val="0"/>
          <w:numId w:val="10"/>
        </w:numPr>
        <w:shd w:val="clear" w:color="auto" w:fill="auto"/>
        <w:tabs>
          <w:tab w:val="left" w:pos="467"/>
        </w:tabs>
        <w:spacing w:before="0" w:line="240" w:lineRule="auto"/>
        <w:rPr>
          <w:rFonts w:ascii="Times New Roman" w:hAnsi="Times New Roman" w:cs="Times New Roman"/>
          <w:sz w:val="28"/>
          <w:szCs w:val="28"/>
        </w:rPr>
      </w:pPr>
      <w:r w:rsidRPr="00476C7B">
        <w:rPr>
          <w:rFonts w:ascii="Times New Roman" w:hAnsi="Times New Roman" w:cs="Times New Roman"/>
          <w:sz w:val="28"/>
          <w:szCs w:val="28"/>
        </w:rPr>
        <w:t>отвечает за полный порядок в школе и следит за выполнением правил внутреннего рас</w:t>
      </w:r>
      <w:r w:rsidRPr="00476C7B">
        <w:rPr>
          <w:rFonts w:ascii="Times New Roman" w:hAnsi="Times New Roman" w:cs="Times New Roman"/>
          <w:sz w:val="28"/>
          <w:szCs w:val="28"/>
        </w:rPr>
        <w:softHyphen/>
        <w:t>порядка, установленного во время экзаменов;</w:t>
      </w:r>
    </w:p>
    <w:p w:rsidR="00C95375" w:rsidRPr="00476C7B" w:rsidRDefault="00432707" w:rsidP="008E5231">
      <w:pPr>
        <w:pStyle w:val="a4"/>
        <w:numPr>
          <w:ilvl w:val="0"/>
          <w:numId w:val="10"/>
        </w:numPr>
        <w:shd w:val="clear" w:color="auto" w:fill="auto"/>
        <w:tabs>
          <w:tab w:val="left" w:pos="454"/>
        </w:tabs>
        <w:spacing w:before="0" w:line="240" w:lineRule="auto"/>
        <w:rPr>
          <w:rFonts w:ascii="Times New Roman" w:hAnsi="Times New Roman" w:cs="Times New Roman"/>
          <w:sz w:val="28"/>
          <w:szCs w:val="28"/>
        </w:rPr>
      </w:pPr>
      <w:r w:rsidRPr="00476C7B">
        <w:rPr>
          <w:rFonts w:ascii="Times New Roman" w:hAnsi="Times New Roman" w:cs="Times New Roman"/>
          <w:sz w:val="28"/>
          <w:szCs w:val="28"/>
        </w:rPr>
        <w:t>руководит работой дежурных по коридору, дежурного у справочного стола;</w:t>
      </w:r>
    </w:p>
    <w:p w:rsidR="00C95375" w:rsidRPr="00476C7B" w:rsidRDefault="00432707" w:rsidP="008E5231">
      <w:pPr>
        <w:pStyle w:val="a4"/>
        <w:numPr>
          <w:ilvl w:val="0"/>
          <w:numId w:val="10"/>
        </w:numPr>
        <w:shd w:val="clear" w:color="auto" w:fill="auto"/>
        <w:spacing w:before="0" w:line="240" w:lineRule="auto"/>
        <w:rPr>
          <w:rFonts w:ascii="Times New Roman" w:hAnsi="Times New Roman" w:cs="Times New Roman"/>
          <w:sz w:val="28"/>
          <w:szCs w:val="28"/>
        </w:rPr>
      </w:pPr>
      <w:proofErr w:type="gramStart"/>
      <w:r w:rsidRPr="00476C7B">
        <w:rPr>
          <w:rFonts w:ascii="Times New Roman" w:hAnsi="Times New Roman" w:cs="Times New Roman"/>
          <w:sz w:val="28"/>
          <w:szCs w:val="28"/>
        </w:rPr>
        <w:t>обязан явиться в школу за час до начала экзаменов, проверить готовность помещений, где будут проводиться экзамены.</w:t>
      </w:r>
      <w:proofErr w:type="gramEnd"/>
    </w:p>
    <w:p w:rsidR="008E5231" w:rsidRDefault="008E5231" w:rsidP="008E5231">
      <w:pPr>
        <w:pStyle w:val="a4"/>
        <w:shd w:val="clear" w:color="auto" w:fill="auto"/>
        <w:tabs>
          <w:tab w:val="left" w:pos="469"/>
        </w:tabs>
        <w:spacing w:before="0" w:line="240" w:lineRule="auto"/>
        <w:rPr>
          <w:rFonts w:ascii="Times New Roman" w:hAnsi="Times New Roman" w:cs="Times New Roman"/>
          <w:sz w:val="28"/>
          <w:szCs w:val="28"/>
        </w:rPr>
      </w:pPr>
    </w:p>
    <w:p w:rsidR="00C95375" w:rsidRPr="00476C7B" w:rsidRDefault="00432707" w:rsidP="008E5231">
      <w:pPr>
        <w:pStyle w:val="a4"/>
        <w:shd w:val="clear" w:color="auto" w:fill="auto"/>
        <w:tabs>
          <w:tab w:val="left" w:pos="469"/>
        </w:tabs>
        <w:spacing w:before="0" w:line="240" w:lineRule="auto"/>
        <w:rPr>
          <w:rFonts w:ascii="Times New Roman" w:hAnsi="Times New Roman" w:cs="Times New Roman"/>
          <w:sz w:val="28"/>
          <w:szCs w:val="28"/>
        </w:rPr>
      </w:pPr>
      <w:r w:rsidRPr="008E5231">
        <w:rPr>
          <w:rFonts w:ascii="Times New Roman" w:hAnsi="Times New Roman" w:cs="Times New Roman"/>
          <w:b/>
          <w:sz w:val="28"/>
          <w:szCs w:val="28"/>
        </w:rPr>
        <w:t>Дежурный справочного стола</w:t>
      </w:r>
      <w:r w:rsidRPr="00476C7B">
        <w:rPr>
          <w:rFonts w:ascii="Times New Roman" w:hAnsi="Times New Roman" w:cs="Times New Roman"/>
          <w:sz w:val="28"/>
          <w:szCs w:val="28"/>
        </w:rPr>
        <w:t xml:space="preserve"> (1 этаж, раздевалка):</w:t>
      </w:r>
    </w:p>
    <w:p w:rsidR="00C95375" w:rsidRPr="008E5231" w:rsidRDefault="001260A5" w:rsidP="008E5231">
      <w:pPr>
        <w:pStyle w:val="a4"/>
        <w:numPr>
          <w:ilvl w:val="0"/>
          <w:numId w:val="11"/>
        </w:numPr>
        <w:shd w:val="clear" w:color="auto" w:fill="auto"/>
        <w:tabs>
          <w:tab w:val="left" w:pos="492"/>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32707" w:rsidRPr="008E5231">
        <w:rPr>
          <w:rFonts w:ascii="Times New Roman" w:hAnsi="Times New Roman" w:cs="Times New Roman"/>
          <w:sz w:val="28"/>
          <w:szCs w:val="28"/>
        </w:rPr>
        <w:t>является в школу за час до начала экзаменов и обеспечивает порядок у справочного стола;</w:t>
      </w:r>
    </w:p>
    <w:p w:rsidR="00C95375" w:rsidRPr="008E5231" w:rsidRDefault="00432707" w:rsidP="008E5231">
      <w:pPr>
        <w:pStyle w:val="a4"/>
        <w:numPr>
          <w:ilvl w:val="0"/>
          <w:numId w:val="11"/>
        </w:numPr>
        <w:shd w:val="clear" w:color="auto" w:fill="auto"/>
        <w:tabs>
          <w:tab w:val="left" w:pos="454"/>
        </w:tabs>
        <w:spacing w:before="0" w:line="240" w:lineRule="auto"/>
        <w:rPr>
          <w:rFonts w:ascii="Times New Roman" w:hAnsi="Times New Roman" w:cs="Times New Roman"/>
          <w:sz w:val="28"/>
          <w:szCs w:val="28"/>
        </w:rPr>
      </w:pPr>
      <w:r w:rsidRPr="008E5231">
        <w:rPr>
          <w:rFonts w:ascii="Times New Roman" w:hAnsi="Times New Roman" w:cs="Times New Roman"/>
          <w:sz w:val="28"/>
          <w:szCs w:val="28"/>
        </w:rPr>
        <w:t>ведет учет опоздавших учащихся;</w:t>
      </w:r>
    </w:p>
    <w:p w:rsidR="00C95375" w:rsidRPr="008E5231" w:rsidRDefault="001260A5" w:rsidP="008E5231">
      <w:pPr>
        <w:pStyle w:val="a4"/>
        <w:numPr>
          <w:ilvl w:val="0"/>
          <w:numId w:val="11"/>
        </w:numPr>
        <w:shd w:val="clear" w:color="auto" w:fill="auto"/>
        <w:tabs>
          <w:tab w:val="left" w:pos="482"/>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32707" w:rsidRPr="008E5231">
        <w:rPr>
          <w:rFonts w:ascii="Times New Roman" w:hAnsi="Times New Roman" w:cs="Times New Roman"/>
          <w:sz w:val="28"/>
          <w:szCs w:val="28"/>
        </w:rPr>
        <w:t xml:space="preserve">дает разъяснения и указания учителям, учащимся, родителям и другим посетителям школы по вопросам, </w:t>
      </w:r>
      <w:proofErr w:type="gramStart"/>
      <w:r w:rsidR="00432707" w:rsidRPr="008E5231">
        <w:rPr>
          <w:rFonts w:ascii="Times New Roman" w:hAnsi="Times New Roman" w:cs="Times New Roman"/>
          <w:sz w:val="28"/>
          <w:szCs w:val="28"/>
        </w:rPr>
        <w:t>связанными</w:t>
      </w:r>
      <w:proofErr w:type="gramEnd"/>
      <w:r w:rsidR="00432707" w:rsidRPr="008E5231">
        <w:rPr>
          <w:rFonts w:ascii="Times New Roman" w:hAnsi="Times New Roman" w:cs="Times New Roman"/>
          <w:sz w:val="28"/>
          <w:szCs w:val="28"/>
        </w:rPr>
        <w:t xml:space="preserve"> с проведением экзаменов.</w:t>
      </w:r>
    </w:p>
    <w:p w:rsidR="00C95375" w:rsidRPr="008E5231" w:rsidRDefault="001260A5" w:rsidP="008E5231">
      <w:pPr>
        <w:pStyle w:val="a4"/>
        <w:numPr>
          <w:ilvl w:val="0"/>
          <w:numId w:val="11"/>
        </w:numPr>
        <w:shd w:val="clear" w:color="auto" w:fill="auto"/>
        <w:tabs>
          <w:tab w:val="left" w:pos="487"/>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32707" w:rsidRPr="008E5231">
        <w:rPr>
          <w:rFonts w:ascii="Times New Roman" w:hAnsi="Times New Roman" w:cs="Times New Roman"/>
          <w:sz w:val="28"/>
          <w:szCs w:val="28"/>
        </w:rPr>
        <w:t>принимает всех представителей вышестоящих органов народного образования, немед</w:t>
      </w:r>
      <w:r w:rsidR="00432707" w:rsidRPr="008E5231">
        <w:rPr>
          <w:rFonts w:ascii="Times New Roman" w:hAnsi="Times New Roman" w:cs="Times New Roman"/>
          <w:sz w:val="28"/>
          <w:szCs w:val="28"/>
        </w:rPr>
        <w:softHyphen/>
        <w:t>ленно докладывает об их прибытии директору школы;</w:t>
      </w:r>
    </w:p>
    <w:p w:rsidR="00C95375" w:rsidRPr="008E5231" w:rsidRDefault="001260A5" w:rsidP="008E5231">
      <w:pPr>
        <w:pStyle w:val="a4"/>
        <w:numPr>
          <w:ilvl w:val="0"/>
          <w:numId w:val="11"/>
        </w:numPr>
        <w:shd w:val="clear" w:color="auto" w:fill="auto"/>
        <w:tabs>
          <w:tab w:val="left" w:pos="492"/>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32707" w:rsidRPr="008E5231">
        <w:rPr>
          <w:rFonts w:ascii="Times New Roman" w:hAnsi="Times New Roman" w:cs="Times New Roman"/>
          <w:sz w:val="28"/>
          <w:szCs w:val="28"/>
        </w:rPr>
        <w:t>в случае возникновения споров или неразрешенных вопросов должен обращаться за разъяснениями к ответственному дежурному по школе, завучу или директору.</w:t>
      </w:r>
    </w:p>
    <w:p w:rsidR="001260A5" w:rsidRDefault="001260A5" w:rsidP="001260A5">
      <w:pPr>
        <w:pStyle w:val="a4"/>
        <w:shd w:val="clear" w:color="auto" w:fill="auto"/>
        <w:tabs>
          <w:tab w:val="left" w:pos="469"/>
        </w:tabs>
        <w:spacing w:before="0" w:line="240" w:lineRule="auto"/>
        <w:rPr>
          <w:rFonts w:ascii="Times New Roman" w:hAnsi="Times New Roman" w:cs="Times New Roman"/>
          <w:b/>
          <w:sz w:val="28"/>
          <w:szCs w:val="28"/>
        </w:rPr>
      </w:pPr>
    </w:p>
    <w:p w:rsidR="001260A5" w:rsidRPr="008E5231" w:rsidRDefault="001260A5" w:rsidP="001260A5">
      <w:pPr>
        <w:pStyle w:val="a4"/>
        <w:shd w:val="clear" w:color="auto" w:fill="auto"/>
        <w:tabs>
          <w:tab w:val="left" w:pos="469"/>
        </w:tabs>
        <w:spacing w:before="0" w:line="240" w:lineRule="auto"/>
        <w:rPr>
          <w:rFonts w:ascii="Times New Roman" w:hAnsi="Times New Roman" w:cs="Times New Roman"/>
          <w:b/>
          <w:sz w:val="28"/>
          <w:szCs w:val="28"/>
        </w:rPr>
      </w:pPr>
      <w:r w:rsidRPr="008E5231">
        <w:rPr>
          <w:rFonts w:ascii="Times New Roman" w:hAnsi="Times New Roman" w:cs="Times New Roman"/>
          <w:b/>
          <w:sz w:val="28"/>
          <w:szCs w:val="28"/>
        </w:rPr>
        <w:t>Дежурный по этажу:</w:t>
      </w:r>
    </w:p>
    <w:p w:rsidR="001260A5" w:rsidRPr="001260A5" w:rsidRDefault="001260A5" w:rsidP="001260A5">
      <w:pPr>
        <w:pStyle w:val="a4"/>
        <w:numPr>
          <w:ilvl w:val="0"/>
          <w:numId w:val="11"/>
        </w:numPr>
        <w:shd w:val="clear" w:color="auto" w:fill="auto"/>
        <w:tabs>
          <w:tab w:val="left" w:pos="472"/>
        </w:tabs>
        <w:spacing w:before="0" w:line="240" w:lineRule="auto"/>
        <w:rPr>
          <w:rFonts w:ascii="Times New Roman" w:hAnsi="Times New Roman" w:cs="Times New Roman"/>
          <w:sz w:val="28"/>
          <w:szCs w:val="28"/>
        </w:rPr>
      </w:pPr>
      <w:r w:rsidRPr="001260A5">
        <w:rPr>
          <w:rFonts w:ascii="Times New Roman" w:hAnsi="Times New Roman" w:cs="Times New Roman"/>
          <w:sz w:val="28"/>
          <w:szCs w:val="28"/>
        </w:rPr>
        <w:t>является в школу за час до начала экзаменов; отвечает за порядок и тишину во время экзаменов;</w:t>
      </w:r>
    </w:p>
    <w:p w:rsidR="001260A5" w:rsidRPr="001260A5" w:rsidRDefault="001260A5" w:rsidP="001260A5">
      <w:pPr>
        <w:pStyle w:val="a4"/>
        <w:numPr>
          <w:ilvl w:val="0"/>
          <w:numId w:val="11"/>
        </w:numPr>
        <w:shd w:val="clear" w:color="auto" w:fill="auto"/>
        <w:tabs>
          <w:tab w:val="left" w:pos="454"/>
        </w:tabs>
        <w:spacing w:before="0" w:line="240" w:lineRule="auto"/>
        <w:rPr>
          <w:rFonts w:ascii="Times New Roman" w:hAnsi="Times New Roman" w:cs="Times New Roman"/>
          <w:sz w:val="28"/>
          <w:szCs w:val="28"/>
        </w:rPr>
      </w:pPr>
      <w:r w:rsidRPr="001260A5">
        <w:rPr>
          <w:rFonts w:ascii="Times New Roman" w:hAnsi="Times New Roman" w:cs="Times New Roman"/>
          <w:sz w:val="28"/>
          <w:szCs w:val="28"/>
        </w:rPr>
        <w:t>обеспечивает нормальное проведение экзаменов;</w:t>
      </w:r>
    </w:p>
    <w:p w:rsidR="001260A5" w:rsidRPr="001260A5" w:rsidRDefault="001260A5" w:rsidP="001260A5">
      <w:pPr>
        <w:pStyle w:val="a4"/>
        <w:numPr>
          <w:ilvl w:val="0"/>
          <w:numId w:val="11"/>
        </w:numPr>
        <w:shd w:val="clear" w:color="auto" w:fill="auto"/>
        <w:tabs>
          <w:tab w:val="left" w:pos="459"/>
        </w:tabs>
        <w:spacing w:before="0" w:line="240" w:lineRule="auto"/>
        <w:rPr>
          <w:rFonts w:ascii="Times New Roman" w:hAnsi="Times New Roman" w:cs="Times New Roman"/>
          <w:sz w:val="28"/>
          <w:szCs w:val="28"/>
        </w:rPr>
      </w:pPr>
      <w:r w:rsidRPr="001260A5">
        <w:rPr>
          <w:rFonts w:ascii="Times New Roman" w:hAnsi="Times New Roman" w:cs="Times New Roman"/>
          <w:sz w:val="28"/>
          <w:szCs w:val="28"/>
        </w:rPr>
        <w:t>не допускает пребывания во время экзаменов учащихся и посторонних лиц в коридоре;</w:t>
      </w:r>
    </w:p>
    <w:p w:rsidR="001260A5" w:rsidRPr="001260A5" w:rsidRDefault="001260A5" w:rsidP="001260A5">
      <w:pPr>
        <w:pStyle w:val="a4"/>
        <w:numPr>
          <w:ilvl w:val="0"/>
          <w:numId w:val="11"/>
        </w:numPr>
        <w:shd w:val="clear" w:color="auto" w:fill="auto"/>
        <w:tabs>
          <w:tab w:val="left" w:pos="492"/>
        </w:tabs>
        <w:spacing w:before="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1260A5">
        <w:rPr>
          <w:rFonts w:ascii="Times New Roman" w:hAnsi="Times New Roman" w:cs="Times New Roman"/>
          <w:sz w:val="28"/>
          <w:szCs w:val="28"/>
        </w:rPr>
        <w:t>обо всех происшествиях докладывает ответственному дежурному; подчиняется ответ</w:t>
      </w:r>
      <w:r w:rsidRPr="001260A5">
        <w:rPr>
          <w:rFonts w:ascii="Times New Roman" w:hAnsi="Times New Roman" w:cs="Times New Roman"/>
          <w:sz w:val="28"/>
          <w:szCs w:val="28"/>
        </w:rPr>
        <w:softHyphen/>
        <w:t>ственному дежурному по школе;</w:t>
      </w:r>
    </w:p>
    <w:p w:rsidR="001260A5" w:rsidRPr="003A2ECA" w:rsidRDefault="001260A5" w:rsidP="001260A5">
      <w:pPr>
        <w:pStyle w:val="a4"/>
        <w:numPr>
          <w:ilvl w:val="0"/>
          <w:numId w:val="11"/>
        </w:numPr>
        <w:shd w:val="clear" w:color="auto" w:fill="auto"/>
        <w:tabs>
          <w:tab w:val="left" w:pos="449"/>
        </w:tabs>
        <w:spacing w:before="0" w:line="240" w:lineRule="auto"/>
        <w:rPr>
          <w:rFonts w:ascii="Times New Roman" w:hAnsi="Times New Roman" w:cs="Times New Roman"/>
          <w:sz w:val="28"/>
          <w:szCs w:val="28"/>
        </w:rPr>
      </w:pPr>
      <w:r w:rsidRPr="003A2ECA">
        <w:rPr>
          <w:rFonts w:ascii="Times New Roman" w:hAnsi="Times New Roman" w:cs="Times New Roman"/>
          <w:sz w:val="28"/>
          <w:szCs w:val="28"/>
        </w:rPr>
        <w:t>отвечает за пребывание учащихся в период подготовки в отдельном кабинете.</w:t>
      </w:r>
    </w:p>
    <w:p w:rsidR="008E5231" w:rsidRDefault="008E5231" w:rsidP="008E5231">
      <w:pPr>
        <w:pStyle w:val="a4"/>
        <w:shd w:val="clear" w:color="auto" w:fill="auto"/>
        <w:tabs>
          <w:tab w:val="left" w:pos="469"/>
        </w:tabs>
        <w:spacing w:before="0" w:line="240" w:lineRule="auto"/>
        <w:rPr>
          <w:rFonts w:ascii="Times New Roman" w:hAnsi="Times New Roman" w:cs="Times New Roman"/>
          <w:sz w:val="28"/>
          <w:szCs w:val="28"/>
        </w:rPr>
      </w:pPr>
    </w:p>
    <w:p w:rsidR="00B47DD8" w:rsidRDefault="00B47DD8">
      <w:pPr>
        <w:pStyle w:val="a4"/>
        <w:shd w:val="clear" w:color="auto" w:fill="auto"/>
        <w:spacing w:before="0" w:line="150" w:lineRule="exact"/>
        <w:ind w:left="20" w:firstLine="280"/>
        <w:sectPr w:rsidR="00B47DD8" w:rsidSect="001260A5">
          <w:type w:val="continuous"/>
          <w:pgSz w:w="11905" w:h="16837"/>
          <w:pgMar w:top="1134" w:right="850" w:bottom="1134" w:left="1701" w:header="0" w:footer="3" w:gutter="0"/>
          <w:cols w:space="720"/>
          <w:noEndnote/>
          <w:docGrid w:linePitch="360"/>
        </w:sectPr>
      </w:pPr>
    </w:p>
    <w:p w:rsidR="00432707" w:rsidRDefault="00432707" w:rsidP="003A2ECA">
      <w:pPr>
        <w:pStyle w:val="a6"/>
        <w:framePr w:w="2026" w:h="640" w:hRule="exact" w:wrap="notBeside" w:vAnchor="text" w:hAnchor="page" w:x="4796" w:y="-17"/>
        <w:shd w:val="clear" w:color="auto" w:fill="auto"/>
        <w:spacing w:line="160" w:lineRule="exact"/>
        <w:jc w:val="center"/>
        <w:rPr>
          <w:sz w:val="2"/>
          <w:szCs w:val="2"/>
        </w:rPr>
      </w:pPr>
    </w:p>
    <w:sectPr w:rsidR="00432707" w:rsidSect="00C95375">
      <w:type w:val="continuous"/>
      <w:pgSz w:w="11905" w:h="16837"/>
      <w:pgMar w:top="2395" w:right="604" w:bottom="1991" w:left="334"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10"/>
        <w:w w:val="100"/>
        <w:position w:val="0"/>
        <w:sz w:val="15"/>
        <w:szCs w:val="15"/>
        <w:u w:val="none"/>
      </w:rPr>
    </w:lvl>
    <w:lvl w:ilvl="1">
      <w:start w:val="1"/>
      <w:numFmt w:val="decimal"/>
      <w:lvlText w:val="%1."/>
      <w:lvlJc w:val="left"/>
      <w:rPr>
        <w:b w:val="0"/>
        <w:bCs w:val="0"/>
        <w:i w:val="0"/>
        <w:iCs w:val="0"/>
        <w:smallCaps w:val="0"/>
        <w:strike w:val="0"/>
        <w:color w:val="000000"/>
        <w:spacing w:val="-10"/>
        <w:w w:val="100"/>
        <w:position w:val="0"/>
        <w:sz w:val="15"/>
        <w:szCs w:val="15"/>
        <w:u w:val="none"/>
      </w:rPr>
    </w:lvl>
    <w:lvl w:ilvl="2">
      <w:start w:val="1"/>
      <w:numFmt w:val="decimal"/>
      <w:lvlText w:val="%1."/>
      <w:lvlJc w:val="left"/>
      <w:rPr>
        <w:b w:val="0"/>
        <w:bCs w:val="0"/>
        <w:i w:val="0"/>
        <w:iCs w:val="0"/>
        <w:smallCaps w:val="0"/>
        <w:strike w:val="0"/>
        <w:color w:val="000000"/>
        <w:spacing w:val="-10"/>
        <w:w w:val="100"/>
        <w:position w:val="0"/>
        <w:sz w:val="15"/>
        <w:szCs w:val="15"/>
        <w:u w:val="none"/>
      </w:rPr>
    </w:lvl>
    <w:lvl w:ilvl="3">
      <w:start w:val="1"/>
      <w:numFmt w:val="decimal"/>
      <w:lvlText w:val="%1."/>
      <w:lvlJc w:val="left"/>
      <w:rPr>
        <w:b w:val="0"/>
        <w:bCs w:val="0"/>
        <w:i w:val="0"/>
        <w:iCs w:val="0"/>
        <w:smallCaps w:val="0"/>
        <w:strike w:val="0"/>
        <w:color w:val="000000"/>
        <w:spacing w:val="-10"/>
        <w:w w:val="100"/>
        <w:position w:val="0"/>
        <w:sz w:val="15"/>
        <w:szCs w:val="15"/>
        <w:u w:val="none"/>
      </w:rPr>
    </w:lvl>
    <w:lvl w:ilvl="4">
      <w:start w:val="1"/>
      <w:numFmt w:val="decimal"/>
      <w:lvlText w:val="%1."/>
      <w:lvlJc w:val="left"/>
      <w:rPr>
        <w:b w:val="0"/>
        <w:bCs w:val="0"/>
        <w:i w:val="0"/>
        <w:iCs w:val="0"/>
        <w:smallCaps w:val="0"/>
        <w:strike w:val="0"/>
        <w:color w:val="000000"/>
        <w:spacing w:val="-10"/>
        <w:w w:val="100"/>
        <w:position w:val="0"/>
        <w:sz w:val="15"/>
        <w:szCs w:val="15"/>
        <w:u w:val="none"/>
      </w:rPr>
    </w:lvl>
    <w:lvl w:ilvl="5">
      <w:start w:val="1"/>
      <w:numFmt w:val="decimal"/>
      <w:lvlText w:val="%1."/>
      <w:lvlJc w:val="left"/>
      <w:rPr>
        <w:b w:val="0"/>
        <w:bCs w:val="0"/>
        <w:i w:val="0"/>
        <w:iCs w:val="0"/>
        <w:smallCaps w:val="0"/>
        <w:strike w:val="0"/>
        <w:color w:val="000000"/>
        <w:spacing w:val="-10"/>
        <w:w w:val="100"/>
        <w:position w:val="0"/>
        <w:sz w:val="15"/>
        <w:szCs w:val="15"/>
        <w:u w:val="none"/>
      </w:rPr>
    </w:lvl>
    <w:lvl w:ilvl="6">
      <w:start w:val="1"/>
      <w:numFmt w:val="decimal"/>
      <w:lvlText w:val="%1."/>
      <w:lvlJc w:val="left"/>
      <w:rPr>
        <w:b w:val="0"/>
        <w:bCs w:val="0"/>
        <w:i w:val="0"/>
        <w:iCs w:val="0"/>
        <w:smallCaps w:val="0"/>
        <w:strike w:val="0"/>
        <w:color w:val="000000"/>
        <w:spacing w:val="-10"/>
        <w:w w:val="100"/>
        <w:position w:val="0"/>
        <w:sz w:val="15"/>
        <w:szCs w:val="15"/>
        <w:u w:val="none"/>
      </w:rPr>
    </w:lvl>
    <w:lvl w:ilvl="7">
      <w:start w:val="1"/>
      <w:numFmt w:val="decimal"/>
      <w:lvlText w:val="%1."/>
      <w:lvlJc w:val="left"/>
      <w:rPr>
        <w:b w:val="0"/>
        <w:bCs w:val="0"/>
        <w:i w:val="0"/>
        <w:iCs w:val="0"/>
        <w:smallCaps w:val="0"/>
        <w:strike w:val="0"/>
        <w:color w:val="000000"/>
        <w:spacing w:val="-10"/>
        <w:w w:val="100"/>
        <w:position w:val="0"/>
        <w:sz w:val="15"/>
        <w:szCs w:val="15"/>
        <w:u w:val="none"/>
      </w:rPr>
    </w:lvl>
    <w:lvl w:ilvl="8">
      <w:start w:val="1"/>
      <w:numFmt w:val="decimal"/>
      <w:lvlText w:val="%1."/>
      <w:lvlJc w:val="left"/>
      <w:rPr>
        <w:b w:val="0"/>
        <w:bCs w:val="0"/>
        <w:i w:val="0"/>
        <w:iCs w:val="0"/>
        <w:smallCaps w:val="0"/>
        <w:strike w:val="0"/>
        <w:color w:val="000000"/>
        <w:spacing w:val="-10"/>
        <w:w w:val="100"/>
        <w:position w:val="0"/>
        <w:sz w:val="15"/>
        <w:szCs w:val="15"/>
        <w:u w:val="none"/>
      </w:rPr>
    </w:lvl>
  </w:abstractNum>
  <w:abstractNum w:abstractNumId="1">
    <w:nsid w:val="00000003"/>
    <w:multiLevelType w:val="multilevel"/>
    <w:tmpl w:val="00000002"/>
    <w:lvl w:ilvl="0">
      <w:start w:val="1"/>
      <w:numFmt w:val="bullet"/>
      <w:lvlText w:val="-"/>
      <w:lvlJc w:val="left"/>
      <w:rPr>
        <w:b w:val="0"/>
        <w:bCs w:val="0"/>
        <w:i w:val="0"/>
        <w:iCs w:val="0"/>
        <w:smallCaps w:val="0"/>
        <w:strike w:val="0"/>
        <w:color w:val="000000"/>
        <w:spacing w:val="-10"/>
        <w:w w:val="100"/>
        <w:position w:val="0"/>
        <w:sz w:val="15"/>
        <w:szCs w:val="15"/>
        <w:u w:val="none"/>
      </w:rPr>
    </w:lvl>
    <w:lvl w:ilvl="1">
      <w:start w:val="2"/>
      <w:numFmt w:val="decimal"/>
      <w:lvlText w:val="%2."/>
      <w:lvlJc w:val="left"/>
      <w:rPr>
        <w:b w:val="0"/>
        <w:bCs w:val="0"/>
        <w:i w:val="0"/>
        <w:iCs w:val="0"/>
        <w:smallCaps w:val="0"/>
        <w:strike w:val="0"/>
        <w:color w:val="000000"/>
        <w:spacing w:val="-10"/>
        <w:w w:val="100"/>
        <w:position w:val="0"/>
        <w:sz w:val="15"/>
        <w:szCs w:val="15"/>
        <w:u w:val="none"/>
      </w:rPr>
    </w:lvl>
    <w:lvl w:ilvl="2">
      <w:start w:val="2"/>
      <w:numFmt w:val="decimal"/>
      <w:lvlText w:val="%2."/>
      <w:lvlJc w:val="left"/>
      <w:rPr>
        <w:b w:val="0"/>
        <w:bCs w:val="0"/>
        <w:i w:val="0"/>
        <w:iCs w:val="0"/>
        <w:smallCaps w:val="0"/>
        <w:strike w:val="0"/>
        <w:color w:val="000000"/>
        <w:spacing w:val="-10"/>
        <w:w w:val="100"/>
        <w:position w:val="0"/>
        <w:sz w:val="15"/>
        <w:szCs w:val="15"/>
        <w:u w:val="none"/>
      </w:rPr>
    </w:lvl>
    <w:lvl w:ilvl="3">
      <w:start w:val="2"/>
      <w:numFmt w:val="decimal"/>
      <w:lvlText w:val="%2."/>
      <w:lvlJc w:val="left"/>
      <w:rPr>
        <w:b w:val="0"/>
        <w:bCs w:val="0"/>
        <w:i w:val="0"/>
        <w:iCs w:val="0"/>
        <w:smallCaps w:val="0"/>
        <w:strike w:val="0"/>
        <w:color w:val="000000"/>
        <w:spacing w:val="-10"/>
        <w:w w:val="100"/>
        <w:position w:val="0"/>
        <w:sz w:val="15"/>
        <w:szCs w:val="15"/>
        <w:u w:val="none"/>
      </w:rPr>
    </w:lvl>
    <w:lvl w:ilvl="4">
      <w:start w:val="2"/>
      <w:numFmt w:val="decimal"/>
      <w:lvlText w:val="%2."/>
      <w:lvlJc w:val="left"/>
      <w:rPr>
        <w:b w:val="0"/>
        <w:bCs w:val="0"/>
        <w:i w:val="0"/>
        <w:iCs w:val="0"/>
        <w:smallCaps w:val="0"/>
        <w:strike w:val="0"/>
        <w:color w:val="000000"/>
        <w:spacing w:val="-10"/>
        <w:w w:val="100"/>
        <w:position w:val="0"/>
        <w:sz w:val="15"/>
        <w:szCs w:val="15"/>
        <w:u w:val="none"/>
      </w:rPr>
    </w:lvl>
    <w:lvl w:ilvl="5">
      <w:start w:val="2"/>
      <w:numFmt w:val="decimal"/>
      <w:lvlText w:val="%2."/>
      <w:lvlJc w:val="left"/>
      <w:rPr>
        <w:b w:val="0"/>
        <w:bCs w:val="0"/>
        <w:i w:val="0"/>
        <w:iCs w:val="0"/>
        <w:smallCaps w:val="0"/>
        <w:strike w:val="0"/>
        <w:color w:val="000000"/>
        <w:spacing w:val="-10"/>
        <w:w w:val="100"/>
        <w:position w:val="0"/>
        <w:sz w:val="15"/>
        <w:szCs w:val="15"/>
        <w:u w:val="none"/>
      </w:rPr>
    </w:lvl>
    <w:lvl w:ilvl="6">
      <w:start w:val="2"/>
      <w:numFmt w:val="decimal"/>
      <w:lvlText w:val="%2."/>
      <w:lvlJc w:val="left"/>
      <w:rPr>
        <w:b w:val="0"/>
        <w:bCs w:val="0"/>
        <w:i w:val="0"/>
        <w:iCs w:val="0"/>
        <w:smallCaps w:val="0"/>
        <w:strike w:val="0"/>
        <w:color w:val="000000"/>
        <w:spacing w:val="-10"/>
        <w:w w:val="100"/>
        <w:position w:val="0"/>
        <w:sz w:val="15"/>
        <w:szCs w:val="15"/>
        <w:u w:val="none"/>
      </w:rPr>
    </w:lvl>
    <w:lvl w:ilvl="7">
      <w:start w:val="2"/>
      <w:numFmt w:val="decimal"/>
      <w:lvlText w:val="%2."/>
      <w:lvlJc w:val="left"/>
      <w:rPr>
        <w:b w:val="0"/>
        <w:bCs w:val="0"/>
        <w:i w:val="0"/>
        <w:iCs w:val="0"/>
        <w:smallCaps w:val="0"/>
        <w:strike w:val="0"/>
        <w:color w:val="000000"/>
        <w:spacing w:val="-10"/>
        <w:w w:val="100"/>
        <w:position w:val="0"/>
        <w:sz w:val="15"/>
        <w:szCs w:val="15"/>
        <w:u w:val="none"/>
      </w:rPr>
    </w:lvl>
    <w:lvl w:ilvl="8">
      <w:start w:val="2"/>
      <w:numFmt w:val="decimal"/>
      <w:lvlText w:val="%2."/>
      <w:lvlJc w:val="left"/>
      <w:rPr>
        <w:b w:val="0"/>
        <w:bCs w:val="0"/>
        <w:i w:val="0"/>
        <w:iCs w:val="0"/>
        <w:smallCaps w:val="0"/>
        <w:strike w:val="0"/>
        <w:color w:val="000000"/>
        <w:spacing w:val="-10"/>
        <w:w w:val="100"/>
        <w:position w:val="0"/>
        <w:sz w:val="15"/>
        <w:szCs w:val="15"/>
        <w:u w:val="none"/>
      </w:rPr>
    </w:lvl>
  </w:abstractNum>
  <w:abstractNum w:abstractNumId="2">
    <w:nsid w:val="00000005"/>
    <w:multiLevelType w:val="multilevel"/>
    <w:tmpl w:val="00000004"/>
    <w:lvl w:ilvl="0">
      <w:start w:val="3"/>
      <w:numFmt w:val="decimal"/>
      <w:lvlText w:val="%1."/>
      <w:lvlJc w:val="left"/>
      <w:rPr>
        <w:b w:val="0"/>
        <w:bCs w:val="0"/>
        <w:i w:val="0"/>
        <w:iCs w:val="0"/>
        <w:smallCaps w:val="0"/>
        <w:strike w:val="0"/>
        <w:color w:val="000000"/>
        <w:spacing w:val="-10"/>
        <w:w w:val="100"/>
        <w:position w:val="0"/>
        <w:sz w:val="15"/>
        <w:szCs w:val="15"/>
        <w:u w:val="none"/>
      </w:rPr>
    </w:lvl>
    <w:lvl w:ilvl="1">
      <w:start w:val="3"/>
      <w:numFmt w:val="decimal"/>
      <w:lvlText w:val="%1."/>
      <w:lvlJc w:val="left"/>
      <w:rPr>
        <w:b w:val="0"/>
        <w:bCs w:val="0"/>
        <w:i w:val="0"/>
        <w:iCs w:val="0"/>
        <w:smallCaps w:val="0"/>
        <w:strike w:val="0"/>
        <w:color w:val="000000"/>
        <w:spacing w:val="-10"/>
        <w:w w:val="100"/>
        <w:position w:val="0"/>
        <w:sz w:val="15"/>
        <w:szCs w:val="15"/>
        <w:u w:val="none"/>
      </w:rPr>
    </w:lvl>
    <w:lvl w:ilvl="2">
      <w:start w:val="3"/>
      <w:numFmt w:val="decimal"/>
      <w:lvlText w:val="%1."/>
      <w:lvlJc w:val="left"/>
      <w:rPr>
        <w:b w:val="0"/>
        <w:bCs w:val="0"/>
        <w:i w:val="0"/>
        <w:iCs w:val="0"/>
        <w:smallCaps w:val="0"/>
        <w:strike w:val="0"/>
        <w:color w:val="000000"/>
        <w:spacing w:val="-10"/>
        <w:w w:val="100"/>
        <w:position w:val="0"/>
        <w:sz w:val="15"/>
        <w:szCs w:val="15"/>
        <w:u w:val="none"/>
      </w:rPr>
    </w:lvl>
    <w:lvl w:ilvl="3">
      <w:start w:val="3"/>
      <w:numFmt w:val="decimal"/>
      <w:lvlText w:val="%1."/>
      <w:lvlJc w:val="left"/>
      <w:rPr>
        <w:b w:val="0"/>
        <w:bCs w:val="0"/>
        <w:i w:val="0"/>
        <w:iCs w:val="0"/>
        <w:smallCaps w:val="0"/>
        <w:strike w:val="0"/>
        <w:color w:val="000000"/>
        <w:spacing w:val="-10"/>
        <w:w w:val="100"/>
        <w:position w:val="0"/>
        <w:sz w:val="15"/>
        <w:szCs w:val="15"/>
        <w:u w:val="none"/>
      </w:rPr>
    </w:lvl>
    <w:lvl w:ilvl="4">
      <w:start w:val="3"/>
      <w:numFmt w:val="decimal"/>
      <w:lvlText w:val="%1."/>
      <w:lvlJc w:val="left"/>
      <w:rPr>
        <w:b w:val="0"/>
        <w:bCs w:val="0"/>
        <w:i w:val="0"/>
        <w:iCs w:val="0"/>
        <w:smallCaps w:val="0"/>
        <w:strike w:val="0"/>
        <w:color w:val="000000"/>
        <w:spacing w:val="-10"/>
        <w:w w:val="100"/>
        <w:position w:val="0"/>
        <w:sz w:val="15"/>
        <w:szCs w:val="15"/>
        <w:u w:val="none"/>
      </w:rPr>
    </w:lvl>
    <w:lvl w:ilvl="5">
      <w:start w:val="3"/>
      <w:numFmt w:val="decimal"/>
      <w:lvlText w:val="%1."/>
      <w:lvlJc w:val="left"/>
      <w:rPr>
        <w:b w:val="0"/>
        <w:bCs w:val="0"/>
        <w:i w:val="0"/>
        <w:iCs w:val="0"/>
        <w:smallCaps w:val="0"/>
        <w:strike w:val="0"/>
        <w:color w:val="000000"/>
        <w:spacing w:val="-10"/>
        <w:w w:val="100"/>
        <w:position w:val="0"/>
        <w:sz w:val="15"/>
        <w:szCs w:val="15"/>
        <w:u w:val="none"/>
      </w:rPr>
    </w:lvl>
    <w:lvl w:ilvl="6">
      <w:start w:val="3"/>
      <w:numFmt w:val="decimal"/>
      <w:lvlText w:val="%1."/>
      <w:lvlJc w:val="left"/>
      <w:rPr>
        <w:b w:val="0"/>
        <w:bCs w:val="0"/>
        <w:i w:val="0"/>
        <w:iCs w:val="0"/>
        <w:smallCaps w:val="0"/>
        <w:strike w:val="0"/>
        <w:color w:val="000000"/>
        <w:spacing w:val="-10"/>
        <w:w w:val="100"/>
        <w:position w:val="0"/>
        <w:sz w:val="15"/>
        <w:szCs w:val="15"/>
        <w:u w:val="none"/>
      </w:rPr>
    </w:lvl>
    <w:lvl w:ilvl="7">
      <w:start w:val="3"/>
      <w:numFmt w:val="decimal"/>
      <w:lvlText w:val="%1."/>
      <w:lvlJc w:val="left"/>
      <w:rPr>
        <w:b w:val="0"/>
        <w:bCs w:val="0"/>
        <w:i w:val="0"/>
        <w:iCs w:val="0"/>
        <w:smallCaps w:val="0"/>
        <w:strike w:val="0"/>
        <w:color w:val="000000"/>
        <w:spacing w:val="-10"/>
        <w:w w:val="100"/>
        <w:position w:val="0"/>
        <w:sz w:val="15"/>
        <w:szCs w:val="15"/>
        <w:u w:val="none"/>
      </w:rPr>
    </w:lvl>
    <w:lvl w:ilvl="8">
      <w:start w:val="3"/>
      <w:numFmt w:val="decimal"/>
      <w:lvlText w:val="%1."/>
      <w:lvlJc w:val="left"/>
      <w:rPr>
        <w:b w:val="0"/>
        <w:bCs w:val="0"/>
        <w:i w:val="0"/>
        <w:iCs w:val="0"/>
        <w:smallCaps w:val="0"/>
        <w:strike w:val="0"/>
        <w:color w:val="000000"/>
        <w:spacing w:val="-10"/>
        <w:w w:val="100"/>
        <w:position w:val="0"/>
        <w:sz w:val="15"/>
        <w:szCs w:val="15"/>
        <w:u w:val="none"/>
      </w:rPr>
    </w:lvl>
  </w:abstractNum>
  <w:abstractNum w:abstractNumId="3">
    <w:nsid w:val="00000007"/>
    <w:multiLevelType w:val="multilevel"/>
    <w:tmpl w:val="00000006"/>
    <w:lvl w:ilvl="0">
      <w:start w:val="3"/>
      <w:numFmt w:val="decimal"/>
      <w:lvlText w:val="%1."/>
      <w:lvlJc w:val="left"/>
      <w:rPr>
        <w:b w:val="0"/>
        <w:bCs w:val="0"/>
        <w:i w:val="0"/>
        <w:iCs w:val="0"/>
        <w:smallCaps w:val="0"/>
        <w:strike w:val="0"/>
        <w:color w:val="000000"/>
        <w:spacing w:val="-10"/>
        <w:w w:val="100"/>
        <w:position w:val="0"/>
        <w:sz w:val="15"/>
        <w:szCs w:val="15"/>
        <w:u w:val="none"/>
      </w:rPr>
    </w:lvl>
    <w:lvl w:ilvl="1">
      <w:start w:val="3"/>
      <w:numFmt w:val="decimal"/>
      <w:lvlText w:val="%1."/>
      <w:lvlJc w:val="left"/>
      <w:rPr>
        <w:b w:val="0"/>
        <w:bCs w:val="0"/>
        <w:i w:val="0"/>
        <w:iCs w:val="0"/>
        <w:smallCaps w:val="0"/>
        <w:strike w:val="0"/>
        <w:color w:val="000000"/>
        <w:spacing w:val="-10"/>
        <w:w w:val="100"/>
        <w:position w:val="0"/>
        <w:sz w:val="15"/>
        <w:szCs w:val="15"/>
        <w:u w:val="none"/>
      </w:rPr>
    </w:lvl>
    <w:lvl w:ilvl="2">
      <w:start w:val="3"/>
      <w:numFmt w:val="decimal"/>
      <w:lvlText w:val="%1."/>
      <w:lvlJc w:val="left"/>
      <w:rPr>
        <w:b w:val="0"/>
        <w:bCs w:val="0"/>
        <w:i w:val="0"/>
        <w:iCs w:val="0"/>
        <w:smallCaps w:val="0"/>
        <w:strike w:val="0"/>
        <w:color w:val="000000"/>
        <w:spacing w:val="-10"/>
        <w:w w:val="100"/>
        <w:position w:val="0"/>
        <w:sz w:val="15"/>
        <w:szCs w:val="15"/>
        <w:u w:val="none"/>
      </w:rPr>
    </w:lvl>
    <w:lvl w:ilvl="3">
      <w:start w:val="3"/>
      <w:numFmt w:val="decimal"/>
      <w:lvlText w:val="%1."/>
      <w:lvlJc w:val="left"/>
      <w:rPr>
        <w:b w:val="0"/>
        <w:bCs w:val="0"/>
        <w:i w:val="0"/>
        <w:iCs w:val="0"/>
        <w:smallCaps w:val="0"/>
        <w:strike w:val="0"/>
        <w:color w:val="000000"/>
        <w:spacing w:val="-10"/>
        <w:w w:val="100"/>
        <w:position w:val="0"/>
        <w:sz w:val="15"/>
        <w:szCs w:val="15"/>
        <w:u w:val="none"/>
      </w:rPr>
    </w:lvl>
    <w:lvl w:ilvl="4">
      <w:start w:val="3"/>
      <w:numFmt w:val="decimal"/>
      <w:lvlText w:val="%1."/>
      <w:lvlJc w:val="left"/>
      <w:rPr>
        <w:b w:val="0"/>
        <w:bCs w:val="0"/>
        <w:i w:val="0"/>
        <w:iCs w:val="0"/>
        <w:smallCaps w:val="0"/>
        <w:strike w:val="0"/>
        <w:color w:val="000000"/>
        <w:spacing w:val="-10"/>
        <w:w w:val="100"/>
        <w:position w:val="0"/>
        <w:sz w:val="15"/>
        <w:szCs w:val="15"/>
        <w:u w:val="none"/>
      </w:rPr>
    </w:lvl>
    <w:lvl w:ilvl="5">
      <w:start w:val="3"/>
      <w:numFmt w:val="decimal"/>
      <w:lvlText w:val="%1."/>
      <w:lvlJc w:val="left"/>
      <w:rPr>
        <w:b w:val="0"/>
        <w:bCs w:val="0"/>
        <w:i w:val="0"/>
        <w:iCs w:val="0"/>
        <w:smallCaps w:val="0"/>
        <w:strike w:val="0"/>
        <w:color w:val="000000"/>
        <w:spacing w:val="-10"/>
        <w:w w:val="100"/>
        <w:position w:val="0"/>
        <w:sz w:val="15"/>
        <w:szCs w:val="15"/>
        <w:u w:val="none"/>
      </w:rPr>
    </w:lvl>
    <w:lvl w:ilvl="6">
      <w:start w:val="3"/>
      <w:numFmt w:val="decimal"/>
      <w:lvlText w:val="%1."/>
      <w:lvlJc w:val="left"/>
      <w:rPr>
        <w:b w:val="0"/>
        <w:bCs w:val="0"/>
        <w:i w:val="0"/>
        <w:iCs w:val="0"/>
        <w:smallCaps w:val="0"/>
        <w:strike w:val="0"/>
        <w:color w:val="000000"/>
        <w:spacing w:val="-10"/>
        <w:w w:val="100"/>
        <w:position w:val="0"/>
        <w:sz w:val="15"/>
        <w:szCs w:val="15"/>
        <w:u w:val="none"/>
      </w:rPr>
    </w:lvl>
    <w:lvl w:ilvl="7">
      <w:start w:val="3"/>
      <w:numFmt w:val="decimal"/>
      <w:lvlText w:val="%1."/>
      <w:lvlJc w:val="left"/>
      <w:rPr>
        <w:b w:val="0"/>
        <w:bCs w:val="0"/>
        <w:i w:val="0"/>
        <w:iCs w:val="0"/>
        <w:smallCaps w:val="0"/>
        <w:strike w:val="0"/>
        <w:color w:val="000000"/>
        <w:spacing w:val="-10"/>
        <w:w w:val="100"/>
        <w:position w:val="0"/>
        <w:sz w:val="15"/>
        <w:szCs w:val="15"/>
        <w:u w:val="none"/>
      </w:rPr>
    </w:lvl>
    <w:lvl w:ilvl="8">
      <w:start w:val="3"/>
      <w:numFmt w:val="decimal"/>
      <w:lvlText w:val="%1."/>
      <w:lvlJc w:val="left"/>
      <w:rPr>
        <w:b w:val="0"/>
        <w:bCs w:val="0"/>
        <w:i w:val="0"/>
        <w:iCs w:val="0"/>
        <w:smallCaps w:val="0"/>
        <w:strike w:val="0"/>
        <w:color w:val="000000"/>
        <w:spacing w:val="-10"/>
        <w:w w:val="100"/>
        <w:position w:val="0"/>
        <w:sz w:val="15"/>
        <w:szCs w:val="15"/>
        <w:u w:val="none"/>
      </w:rPr>
    </w:lvl>
  </w:abstractNum>
  <w:abstractNum w:abstractNumId="4">
    <w:nsid w:val="00000009"/>
    <w:multiLevelType w:val="multilevel"/>
    <w:tmpl w:val="00000008"/>
    <w:lvl w:ilvl="0">
      <w:start w:val="1"/>
      <w:numFmt w:val="decimal"/>
      <w:lvlText w:val="6.%1."/>
      <w:lvlJc w:val="left"/>
      <w:rPr>
        <w:b w:val="0"/>
        <w:bCs w:val="0"/>
        <w:i w:val="0"/>
        <w:iCs w:val="0"/>
        <w:smallCaps w:val="0"/>
        <w:strike w:val="0"/>
        <w:color w:val="000000"/>
        <w:spacing w:val="-10"/>
        <w:w w:val="100"/>
        <w:position w:val="0"/>
        <w:sz w:val="15"/>
        <w:szCs w:val="15"/>
        <w:u w:val="none"/>
      </w:rPr>
    </w:lvl>
    <w:lvl w:ilvl="1">
      <w:start w:val="1"/>
      <w:numFmt w:val="decimal"/>
      <w:lvlText w:val="6.%1."/>
      <w:lvlJc w:val="left"/>
      <w:rPr>
        <w:b w:val="0"/>
        <w:bCs w:val="0"/>
        <w:i w:val="0"/>
        <w:iCs w:val="0"/>
        <w:smallCaps w:val="0"/>
        <w:strike w:val="0"/>
        <w:color w:val="000000"/>
        <w:spacing w:val="-10"/>
        <w:w w:val="100"/>
        <w:position w:val="0"/>
        <w:sz w:val="15"/>
        <w:szCs w:val="15"/>
        <w:u w:val="none"/>
      </w:rPr>
    </w:lvl>
    <w:lvl w:ilvl="2">
      <w:start w:val="1"/>
      <w:numFmt w:val="decimal"/>
      <w:lvlText w:val="6.%1."/>
      <w:lvlJc w:val="left"/>
      <w:rPr>
        <w:b w:val="0"/>
        <w:bCs w:val="0"/>
        <w:i w:val="0"/>
        <w:iCs w:val="0"/>
        <w:smallCaps w:val="0"/>
        <w:strike w:val="0"/>
        <w:color w:val="000000"/>
        <w:spacing w:val="-10"/>
        <w:w w:val="100"/>
        <w:position w:val="0"/>
        <w:sz w:val="15"/>
        <w:szCs w:val="15"/>
        <w:u w:val="none"/>
      </w:rPr>
    </w:lvl>
    <w:lvl w:ilvl="3">
      <w:start w:val="1"/>
      <w:numFmt w:val="decimal"/>
      <w:lvlText w:val="6.%1."/>
      <w:lvlJc w:val="left"/>
      <w:rPr>
        <w:b w:val="0"/>
        <w:bCs w:val="0"/>
        <w:i w:val="0"/>
        <w:iCs w:val="0"/>
        <w:smallCaps w:val="0"/>
        <w:strike w:val="0"/>
        <w:color w:val="000000"/>
        <w:spacing w:val="-10"/>
        <w:w w:val="100"/>
        <w:position w:val="0"/>
        <w:sz w:val="15"/>
        <w:szCs w:val="15"/>
        <w:u w:val="none"/>
      </w:rPr>
    </w:lvl>
    <w:lvl w:ilvl="4">
      <w:start w:val="1"/>
      <w:numFmt w:val="decimal"/>
      <w:lvlText w:val="6.%1."/>
      <w:lvlJc w:val="left"/>
      <w:rPr>
        <w:b w:val="0"/>
        <w:bCs w:val="0"/>
        <w:i w:val="0"/>
        <w:iCs w:val="0"/>
        <w:smallCaps w:val="0"/>
        <w:strike w:val="0"/>
        <w:color w:val="000000"/>
        <w:spacing w:val="-10"/>
        <w:w w:val="100"/>
        <w:position w:val="0"/>
        <w:sz w:val="15"/>
        <w:szCs w:val="15"/>
        <w:u w:val="none"/>
      </w:rPr>
    </w:lvl>
    <w:lvl w:ilvl="5">
      <w:start w:val="1"/>
      <w:numFmt w:val="decimal"/>
      <w:lvlText w:val="6.%1."/>
      <w:lvlJc w:val="left"/>
      <w:rPr>
        <w:b w:val="0"/>
        <w:bCs w:val="0"/>
        <w:i w:val="0"/>
        <w:iCs w:val="0"/>
        <w:smallCaps w:val="0"/>
        <w:strike w:val="0"/>
        <w:color w:val="000000"/>
        <w:spacing w:val="-10"/>
        <w:w w:val="100"/>
        <w:position w:val="0"/>
        <w:sz w:val="15"/>
        <w:szCs w:val="15"/>
        <w:u w:val="none"/>
      </w:rPr>
    </w:lvl>
    <w:lvl w:ilvl="6">
      <w:start w:val="1"/>
      <w:numFmt w:val="decimal"/>
      <w:lvlText w:val="6.%1."/>
      <w:lvlJc w:val="left"/>
      <w:rPr>
        <w:b w:val="0"/>
        <w:bCs w:val="0"/>
        <w:i w:val="0"/>
        <w:iCs w:val="0"/>
        <w:smallCaps w:val="0"/>
        <w:strike w:val="0"/>
        <w:color w:val="000000"/>
        <w:spacing w:val="-10"/>
        <w:w w:val="100"/>
        <w:position w:val="0"/>
        <w:sz w:val="15"/>
        <w:szCs w:val="15"/>
        <w:u w:val="none"/>
      </w:rPr>
    </w:lvl>
    <w:lvl w:ilvl="7">
      <w:start w:val="1"/>
      <w:numFmt w:val="decimal"/>
      <w:lvlText w:val="6.%1."/>
      <w:lvlJc w:val="left"/>
      <w:rPr>
        <w:b w:val="0"/>
        <w:bCs w:val="0"/>
        <w:i w:val="0"/>
        <w:iCs w:val="0"/>
        <w:smallCaps w:val="0"/>
        <w:strike w:val="0"/>
        <w:color w:val="000000"/>
        <w:spacing w:val="-10"/>
        <w:w w:val="100"/>
        <w:position w:val="0"/>
        <w:sz w:val="15"/>
        <w:szCs w:val="15"/>
        <w:u w:val="none"/>
      </w:rPr>
    </w:lvl>
    <w:lvl w:ilvl="8">
      <w:start w:val="1"/>
      <w:numFmt w:val="decimal"/>
      <w:lvlText w:val="6.%1."/>
      <w:lvlJc w:val="left"/>
      <w:rPr>
        <w:b w:val="0"/>
        <w:bCs w:val="0"/>
        <w:i w:val="0"/>
        <w:iCs w:val="0"/>
        <w:smallCaps w:val="0"/>
        <w:strike w:val="0"/>
        <w:color w:val="000000"/>
        <w:spacing w:val="-10"/>
        <w:w w:val="100"/>
        <w:position w:val="0"/>
        <w:sz w:val="15"/>
        <w:szCs w:val="15"/>
        <w:u w:val="none"/>
      </w:rPr>
    </w:lvl>
  </w:abstractNum>
  <w:abstractNum w:abstractNumId="5">
    <w:nsid w:val="0000000B"/>
    <w:multiLevelType w:val="multilevel"/>
    <w:tmpl w:val="0000000A"/>
    <w:lvl w:ilvl="0">
      <w:start w:val="1"/>
      <w:numFmt w:val="bullet"/>
      <w:lvlText w:val="-"/>
      <w:lvlJc w:val="left"/>
      <w:rPr>
        <w:b w:val="0"/>
        <w:bCs w:val="0"/>
        <w:i w:val="0"/>
        <w:iCs w:val="0"/>
        <w:smallCaps w:val="0"/>
        <w:strike w:val="0"/>
        <w:color w:val="000000"/>
        <w:spacing w:val="-10"/>
        <w:w w:val="100"/>
        <w:position w:val="0"/>
        <w:sz w:val="15"/>
        <w:szCs w:val="15"/>
        <w:u w:val="none"/>
      </w:rPr>
    </w:lvl>
    <w:lvl w:ilvl="1">
      <w:start w:val="1"/>
      <w:numFmt w:val="bullet"/>
      <w:lvlText w:val="-"/>
      <w:lvlJc w:val="left"/>
      <w:rPr>
        <w:b w:val="0"/>
        <w:bCs w:val="0"/>
        <w:i w:val="0"/>
        <w:iCs w:val="0"/>
        <w:smallCaps w:val="0"/>
        <w:strike w:val="0"/>
        <w:color w:val="000000"/>
        <w:spacing w:val="-10"/>
        <w:w w:val="100"/>
        <w:position w:val="0"/>
        <w:sz w:val="15"/>
        <w:szCs w:val="15"/>
        <w:u w:val="none"/>
      </w:rPr>
    </w:lvl>
    <w:lvl w:ilvl="2">
      <w:start w:val="1"/>
      <w:numFmt w:val="bullet"/>
      <w:lvlText w:val="-"/>
      <w:lvlJc w:val="left"/>
      <w:rPr>
        <w:b w:val="0"/>
        <w:bCs w:val="0"/>
        <w:i w:val="0"/>
        <w:iCs w:val="0"/>
        <w:smallCaps w:val="0"/>
        <w:strike w:val="0"/>
        <w:color w:val="000000"/>
        <w:spacing w:val="-10"/>
        <w:w w:val="100"/>
        <w:position w:val="0"/>
        <w:sz w:val="15"/>
        <w:szCs w:val="15"/>
        <w:u w:val="none"/>
      </w:rPr>
    </w:lvl>
    <w:lvl w:ilvl="3">
      <w:start w:val="1"/>
      <w:numFmt w:val="bullet"/>
      <w:lvlText w:val="-"/>
      <w:lvlJc w:val="left"/>
      <w:rPr>
        <w:b w:val="0"/>
        <w:bCs w:val="0"/>
        <w:i w:val="0"/>
        <w:iCs w:val="0"/>
        <w:smallCaps w:val="0"/>
        <w:strike w:val="0"/>
        <w:color w:val="000000"/>
        <w:spacing w:val="-10"/>
        <w:w w:val="100"/>
        <w:position w:val="0"/>
        <w:sz w:val="15"/>
        <w:szCs w:val="15"/>
        <w:u w:val="none"/>
      </w:rPr>
    </w:lvl>
    <w:lvl w:ilvl="4">
      <w:start w:val="1"/>
      <w:numFmt w:val="bullet"/>
      <w:lvlText w:val="-"/>
      <w:lvlJc w:val="left"/>
      <w:rPr>
        <w:b w:val="0"/>
        <w:bCs w:val="0"/>
        <w:i w:val="0"/>
        <w:iCs w:val="0"/>
        <w:smallCaps w:val="0"/>
        <w:strike w:val="0"/>
        <w:color w:val="000000"/>
        <w:spacing w:val="-10"/>
        <w:w w:val="100"/>
        <w:position w:val="0"/>
        <w:sz w:val="15"/>
        <w:szCs w:val="15"/>
        <w:u w:val="none"/>
      </w:rPr>
    </w:lvl>
    <w:lvl w:ilvl="5">
      <w:start w:val="1"/>
      <w:numFmt w:val="bullet"/>
      <w:lvlText w:val="-"/>
      <w:lvlJc w:val="left"/>
      <w:rPr>
        <w:b w:val="0"/>
        <w:bCs w:val="0"/>
        <w:i w:val="0"/>
        <w:iCs w:val="0"/>
        <w:smallCaps w:val="0"/>
        <w:strike w:val="0"/>
        <w:color w:val="000000"/>
        <w:spacing w:val="-10"/>
        <w:w w:val="100"/>
        <w:position w:val="0"/>
        <w:sz w:val="15"/>
        <w:szCs w:val="15"/>
        <w:u w:val="none"/>
      </w:rPr>
    </w:lvl>
    <w:lvl w:ilvl="6">
      <w:start w:val="1"/>
      <w:numFmt w:val="bullet"/>
      <w:lvlText w:val="-"/>
      <w:lvlJc w:val="left"/>
      <w:rPr>
        <w:b w:val="0"/>
        <w:bCs w:val="0"/>
        <w:i w:val="0"/>
        <w:iCs w:val="0"/>
        <w:smallCaps w:val="0"/>
        <w:strike w:val="0"/>
        <w:color w:val="000000"/>
        <w:spacing w:val="-10"/>
        <w:w w:val="100"/>
        <w:position w:val="0"/>
        <w:sz w:val="15"/>
        <w:szCs w:val="15"/>
        <w:u w:val="none"/>
      </w:rPr>
    </w:lvl>
    <w:lvl w:ilvl="7">
      <w:start w:val="1"/>
      <w:numFmt w:val="bullet"/>
      <w:lvlText w:val="-"/>
      <w:lvlJc w:val="left"/>
      <w:rPr>
        <w:b w:val="0"/>
        <w:bCs w:val="0"/>
        <w:i w:val="0"/>
        <w:iCs w:val="0"/>
        <w:smallCaps w:val="0"/>
        <w:strike w:val="0"/>
        <w:color w:val="000000"/>
        <w:spacing w:val="-10"/>
        <w:w w:val="100"/>
        <w:position w:val="0"/>
        <w:sz w:val="15"/>
        <w:szCs w:val="15"/>
        <w:u w:val="none"/>
      </w:rPr>
    </w:lvl>
    <w:lvl w:ilvl="8">
      <w:start w:val="1"/>
      <w:numFmt w:val="bullet"/>
      <w:lvlText w:val="-"/>
      <w:lvlJc w:val="left"/>
      <w:rPr>
        <w:b w:val="0"/>
        <w:bCs w:val="0"/>
        <w:i w:val="0"/>
        <w:iCs w:val="0"/>
        <w:smallCaps w:val="0"/>
        <w:strike w:val="0"/>
        <w:color w:val="000000"/>
        <w:spacing w:val="-10"/>
        <w:w w:val="100"/>
        <w:position w:val="0"/>
        <w:sz w:val="15"/>
        <w:szCs w:val="15"/>
        <w:u w:val="none"/>
      </w:rPr>
    </w:lvl>
  </w:abstractNum>
  <w:abstractNum w:abstractNumId="6">
    <w:nsid w:val="13A73496"/>
    <w:multiLevelType w:val="hybridMultilevel"/>
    <w:tmpl w:val="4DFA0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DD068E"/>
    <w:multiLevelType w:val="hybridMultilevel"/>
    <w:tmpl w:val="5BB6DD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CF2283"/>
    <w:multiLevelType w:val="hybridMultilevel"/>
    <w:tmpl w:val="F44479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F5048F"/>
    <w:multiLevelType w:val="multilevel"/>
    <w:tmpl w:val="055C10CA"/>
    <w:lvl w:ilvl="0">
      <w:start w:val="1"/>
      <w:numFmt w:val="bullet"/>
      <w:lvlText w:val=""/>
      <w:lvlJc w:val="left"/>
      <w:rPr>
        <w:rFonts w:ascii="Symbol" w:hAnsi="Symbol" w:hint="default"/>
        <w:b w:val="0"/>
        <w:bCs w:val="0"/>
        <w:i w:val="0"/>
        <w:iCs w:val="0"/>
        <w:smallCaps w:val="0"/>
        <w:strike w:val="0"/>
        <w:color w:val="000000"/>
        <w:spacing w:val="-10"/>
        <w:w w:val="100"/>
        <w:position w:val="0"/>
        <w:sz w:val="15"/>
        <w:szCs w:val="15"/>
        <w:u w:val="none"/>
      </w:rPr>
    </w:lvl>
    <w:lvl w:ilvl="1">
      <w:start w:val="2"/>
      <w:numFmt w:val="decimal"/>
      <w:lvlText w:val="%2."/>
      <w:lvlJc w:val="left"/>
      <w:rPr>
        <w:b w:val="0"/>
        <w:bCs w:val="0"/>
        <w:i w:val="0"/>
        <w:iCs w:val="0"/>
        <w:smallCaps w:val="0"/>
        <w:strike w:val="0"/>
        <w:color w:val="000000"/>
        <w:spacing w:val="-10"/>
        <w:w w:val="100"/>
        <w:position w:val="0"/>
        <w:sz w:val="15"/>
        <w:szCs w:val="15"/>
        <w:u w:val="none"/>
      </w:rPr>
    </w:lvl>
    <w:lvl w:ilvl="2">
      <w:start w:val="2"/>
      <w:numFmt w:val="decimal"/>
      <w:lvlText w:val="%2."/>
      <w:lvlJc w:val="left"/>
      <w:rPr>
        <w:b w:val="0"/>
        <w:bCs w:val="0"/>
        <w:i w:val="0"/>
        <w:iCs w:val="0"/>
        <w:smallCaps w:val="0"/>
        <w:strike w:val="0"/>
        <w:color w:val="000000"/>
        <w:spacing w:val="-10"/>
        <w:w w:val="100"/>
        <w:position w:val="0"/>
        <w:sz w:val="15"/>
        <w:szCs w:val="15"/>
        <w:u w:val="none"/>
      </w:rPr>
    </w:lvl>
    <w:lvl w:ilvl="3">
      <w:start w:val="2"/>
      <w:numFmt w:val="decimal"/>
      <w:lvlText w:val="%2."/>
      <w:lvlJc w:val="left"/>
      <w:rPr>
        <w:b w:val="0"/>
        <w:bCs w:val="0"/>
        <w:i w:val="0"/>
        <w:iCs w:val="0"/>
        <w:smallCaps w:val="0"/>
        <w:strike w:val="0"/>
        <w:color w:val="000000"/>
        <w:spacing w:val="-10"/>
        <w:w w:val="100"/>
        <w:position w:val="0"/>
        <w:sz w:val="15"/>
        <w:szCs w:val="15"/>
        <w:u w:val="none"/>
      </w:rPr>
    </w:lvl>
    <w:lvl w:ilvl="4">
      <w:start w:val="2"/>
      <w:numFmt w:val="decimal"/>
      <w:lvlText w:val="%2."/>
      <w:lvlJc w:val="left"/>
      <w:rPr>
        <w:b w:val="0"/>
        <w:bCs w:val="0"/>
        <w:i w:val="0"/>
        <w:iCs w:val="0"/>
        <w:smallCaps w:val="0"/>
        <w:strike w:val="0"/>
        <w:color w:val="000000"/>
        <w:spacing w:val="-10"/>
        <w:w w:val="100"/>
        <w:position w:val="0"/>
        <w:sz w:val="15"/>
        <w:szCs w:val="15"/>
        <w:u w:val="none"/>
      </w:rPr>
    </w:lvl>
    <w:lvl w:ilvl="5">
      <w:start w:val="2"/>
      <w:numFmt w:val="decimal"/>
      <w:lvlText w:val="%2."/>
      <w:lvlJc w:val="left"/>
      <w:rPr>
        <w:b w:val="0"/>
        <w:bCs w:val="0"/>
        <w:i w:val="0"/>
        <w:iCs w:val="0"/>
        <w:smallCaps w:val="0"/>
        <w:strike w:val="0"/>
        <w:color w:val="000000"/>
        <w:spacing w:val="-10"/>
        <w:w w:val="100"/>
        <w:position w:val="0"/>
        <w:sz w:val="15"/>
        <w:szCs w:val="15"/>
        <w:u w:val="none"/>
      </w:rPr>
    </w:lvl>
    <w:lvl w:ilvl="6">
      <w:start w:val="2"/>
      <w:numFmt w:val="decimal"/>
      <w:lvlText w:val="%2."/>
      <w:lvlJc w:val="left"/>
      <w:rPr>
        <w:b w:val="0"/>
        <w:bCs w:val="0"/>
        <w:i w:val="0"/>
        <w:iCs w:val="0"/>
        <w:smallCaps w:val="0"/>
        <w:strike w:val="0"/>
        <w:color w:val="000000"/>
        <w:spacing w:val="-10"/>
        <w:w w:val="100"/>
        <w:position w:val="0"/>
        <w:sz w:val="15"/>
        <w:szCs w:val="15"/>
        <w:u w:val="none"/>
      </w:rPr>
    </w:lvl>
    <w:lvl w:ilvl="7">
      <w:start w:val="2"/>
      <w:numFmt w:val="decimal"/>
      <w:lvlText w:val="%2."/>
      <w:lvlJc w:val="left"/>
      <w:rPr>
        <w:b w:val="0"/>
        <w:bCs w:val="0"/>
        <w:i w:val="0"/>
        <w:iCs w:val="0"/>
        <w:smallCaps w:val="0"/>
        <w:strike w:val="0"/>
        <w:color w:val="000000"/>
        <w:spacing w:val="-10"/>
        <w:w w:val="100"/>
        <w:position w:val="0"/>
        <w:sz w:val="15"/>
        <w:szCs w:val="15"/>
        <w:u w:val="none"/>
      </w:rPr>
    </w:lvl>
    <w:lvl w:ilvl="8">
      <w:start w:val="2"/>
      <w:numFmt w:val="decimal"/>
      <w:lvlText w:val="%2."/>
      <w:lvlJc w:val="left"/>
      <w:rPr>
        <w:b w:val="0"/>
        <w:bCs w:val="0"/>
        <w:i w:val="0"/>
        <w:iCs w:val="0"/>
        <w:smallCaps w:val="0"/>
        <w:strike w:val="0"/>
        <w:color w:val="000000"/>
        <w:spacing w:val="-10"/>
        <w:w w:val="100"/>
        <w:position w:val="0"/>
        <w:sz w:val="15"/>
        <w:szCs w:val="15"/>
        <w:u w:val="none"/>
      </w:rPr>
    </w:lvl>
  </w:abstractNum>
  <w:abstractNum w:abstractNumId="10">
    <w:nsid w:val="31084447"/>
    <w:multiLevelType w:val="multilevel"/>
    <w:tmpl w:val="00000002"/>
    <w:lvl w:ilvl="0">
      <w:start w:val="1"/>
      <w:numFmt w:val="bullet"/>
      <w:lvlText w:val="-"/>
      <w:lvlJc w:val="left"/>
      <w:rPr>
        <w:b w:val="0"/>
        <w:bCs w:val="0"/>
        <w:i w:val="0"/>
        <w:iCs w:val="0"/>
        <w:smallCaps w:val="0"/>
        <w:strike w:val="0"/>
        <w:color w:val="000000"/>
        <w:spacing w:val="-10"/>
        <w:w w:val="100"/>
        <w:position w:val="0"/>
        <w:sz w:val="15"/>
        <w:szCs w:val="15"/>
        <w:u w:val="none"/>
      </w:rPr>
    </w:lvl>
    <w:lvl w:ilvl="1">
      <w:start w:val="2"/>
      <w:numFmt w:val="decimal"/>
      <w:lvlText w:val="%2."/>
      <w:lvlJc w:val="left"/>
      <w:rPr>
        <w:b w:val="0"/>
        <w:bCs w:val="0"/>
        <w:i w:val="0"/>
        <w:iCs w:val="0"/>
        <w:smallCaps w:val="0"/>
        <w:strike w:val="0"/>
        <w:color w:val="000000"/>
        <w:spacing w:val="-10"/>
        <w:w w:val="100"/>
        <w:position w:val="0"/>
        <w:sz w:val="15"/>
        <w:szCs w:val="15"/>
        <w:u w:val="none"/>
      </w:rPr>
    </w:lvl>
    <w:lvl w:ilvl="2">
      <w:start w:val="2"/>
      <w:numFmt w:val="decimal"/>
      <w:lvlText w:val="%2."/>
      <w:lvlJc w:val="left"/>
      <w:rPr>
        <w:b w:val="0"/>
        <w:bCs w:val="0"/>
        <w:i w:val="0"/>
        <w:iCs w:val="0"/>
        <w:smallCaps w:val="0"/>
        <w:strike w:val="0"/>
        <w:color w:val="000000"/>
        <w:spacing w:val="-10"/>
        <w:w w:val="100"/>
        <w:position w:val="0"/>
        <w:sz w:val="15"/>
        <w:szCs w:val="15"/>
        <w:u w:val="none"/>
      </w:rPr>
    </w:lvl>
    <w:lvl w:ilvl="3">
      <w:start w:val="2"/>
      <w:numFmt w:val="decimal"/>
      <w:lvlText w:val="%2."/>
      <w:lvlJc w:val="left"/>
      <w:rPr>
        <w:b w:val="0"/>
        <w:bCs w:val="0"/>
        <w:i w:val="0"/>
        <w:iCs w:val="0"/>
        <w:smallCaps w:val="0"/>
        <w:strike w:val="0"/>
        <w:color w:val="000000"/>
        <w:spacing w:val="-10"/>
        <w:w w:val="100"/>
        <w:position w:val="0"/>
        <w:sz w:val="15"/>
        <w:szCs w:val="15"/>
        <w:u w:val="none"/>
      </w:rPr>
    </w:lvl>
    <w:lvl w:ilvl="4">
      <w:start w:val="2"/>
      <w:numFmt w:val="decimal"/>
      <w:lvlText w:val="%2."/>
      <w:lvlJc w:val="left"/>
      <w:rPr>
        <w:b w:val="0"/>
        <w:bCs w:val="0"/>
        <w:i w:val="0"/>
        <w:iCs w:val="0"/>
        <w:smallCaps w:val="0"/>
        <w:strike w:val="0"/>
        <w:color w:val="000000"/>
        <w:spacing w:val="-10"/>
        <w:w w:val="100"/>
        <w:position w:val="0"/>
        <w:sz w:val="15"/>
        <w:szCs w:val="15"/>
        <w:u w:val="none"/>
      </w:rPr>
    </w:lvl>
    <w:lvl w:ilvl="5">
      <w:start w:val="2"/>
      <w:numFmt w:val="decimal"/>
      <w:lvlText w:val="%2."/>
      <w:lvlJc w:val="left"/>
      <w:rPr>
        <w:b w:val="0"/>
        <w:bCs w:val="0"/>
        <w:i w:val="0"/>
        <w:iCs w:val="0"/>
        <w:smallCaps w:val="0"/>
        <w:strike w:val="0"/>
        <w:color w:val="000000"/>
        <w:spacing w:val="-10"/>
        <w:w w:val="100"/>
        <w:position w:val="0"/>
        <w:sz w:val="15"/>
        <w:szCs w:val="15"/>
        <w:u w:val="none"/>
      </w:rPr>
    </w:lvl>
    <w:lvl w:ilvl="6">
      <w:start w:val="2"/>
      <w:numFmt w:val="decimal"/>
      <w:lvlText w:val="%2."/>
      <w:lvlJc w:val="left"/>
      <w:rPr>
        <w:b w:val="0"/>
        <w:bCs w:val="0"/>
        <w:i w:val="0"/>
        <w:iCs w:val="0"/>
        <w:smallCaps w:val="0"/>
        <w:strike w:val="0"/>
        <w:color w:val="000000"/>
        <w:spacing w:val="-10"/>
        <w:w w:val="100"/>
        <w:position w:val="0"/>
        <w:sz w:val="15"/>
        <w:szCs w:val="15"/>
        <w:u w:val="none"/>
      </w:rPr>
    </w:lvl>
    <w:lvl w:ilvl="7">
      <w:start w:val="2"/>
      <w:numFmt w:val="decimal"/>
      <w:lvlText w:val="%2."/>
      <w:lvlJc w:val="left"/>
      <w:rPr>
        <w:b w:val="0"/>
        <w:bCs w:val="0"/>
        <w:i w:val="0"/>
        <w:iCs w:val="0"/>
        <w:smallCaps w:val="0"/>
        <w:strike w:val="0"/>
        <w:color w:val="000000"/>
        <w:spacing w:val="-10"/>
        <w:w w:val="100"/>
        <w:position w:val="0"/>
        <w:sz w:val="15"/>
        <w:szCs w:val="15"/>
        <w:u w:val="none"/>
      </w:rPr>
    </w:lvl>
    <w:lvl w:ilvl="8">
      <w:start w:val="2"/>
      <w:numFmt w:val="decimal"/>
      <w:lvlText w:val="%2."/>
      <w:lvlJc w:val="left"/>
      <w:rPr>
        <w:b w:val="0"/>
        <w:bCs w:val="0"/>
        <w:i w:val="0"/>
        <w:iCs w:val="0"/>
        <w:smallCaps w:val="0"/>
        <w:strike w:val="0"/>
        <w:color w:val="000000"/>
        <w:spacing w:val="-10"/>
        <w:w w:val="100"/>
        <w:position w:val="0"/>
        <w:sz w:val="15"/>
        <w:szCs w:val="15"/>
        <w:u w:val="none"/>
      </w:rPr>
    </w:lvl>
  </w:abstractNum>
  <w:abstractNum w:abstractNumId="11">
    <w:nsid w:val="3A8B363A"/>
    <w:multiLevelType w:val="multilevel"/>
    <w:tmpl w:val="F8D820EA"/>
    <w:lvl w:ilvl="0">
      <w:start w:val="1"/>
      <w:numFmt w:val="bullet"/>
      <w:lvlText w:val=""/>
      <w:lvlJc w:val="left"/>
      <w:rPr>
        <w:rFonts w:ascii="Symbol" w:hAnsi="Symbol" w:hint="default"/>
        <w:b w:val="0"/>
        <w:bCs w:val="0"/>
        <w:i w:val="0"/>
        <w:iCs w:val="0"/>
        <w:smallCaps w:val="0"/>
        <w:strike w:val="0"/>
        <w:color w:val="000000"/>
        <w:spacing w:val="-10"/>
        <w:w w:val="100"/>
        <w:position w:val="0"/>
        <w:sz w:val="15"/>
        <w:szCs w:val="15"/>
        <w:u w:val="none"/>
      </w:rPr>
    </w:lvl>
    <w:lvl w:ilvl="1">
      <w:start w:val="2"/>
      <w:numFmt w:val="decimal"/>
      <w:lvlText w:val="%2."/>
      <w:lvlJc w:val="left"/>
      <w:rPr>
        <w:b w:val="0"/>
        <w:bCs w:val="0"/>
        <w:i w:val="0"/>
        <w:iCs w:val="0"/>
        <w:smallCaps w:val="0"/>
        <w:strike w:val="0"/>
        <w:color w:val="000000"/>
        <w:spacing w:val="-10"/>
        <w:w w:val="100"/>
        <w:position w:val="0"/>
        <w:sz w:val="15"/>
        <w:szCs w:val="15"/>
        <w:u w:val="none"/>
      </w:rPr>
    </w:lvl>
    <w:lvl w:ilvl="2">
      <w:start w:val="2"/>
      <w:numFmt w:val="decimal"/>
      <w:lvlText w:val="%2."/>
      <w:lvlJc w:val="left"/>
      <w:rPr>
        <w:b w:val="0"/>
        <w:bCs w:val="0"/>
        <w:i w:val="0"/>
        <w:iCs w:val="0"/>
        <w:smallCaps w:val="0"/>
        <w:strike w:val="0"/>
        <w:color w:val="000000"/>
        <w:spacing w:val="-10"/>
        <w:w w:val="100"/>
        <w:position w:val="0"/>
        <w:sz w:val="15"/>
        <w:szCs w:val="15"/>
        <w:u w:val="none"/>
      </w:rPr>
    </w:lvl>
    <w:lvl w:ilvl="3">
      <w:start w:val="2"/>
      <w:numFmt w:val="decimal"/>
      <w:lvlText w:val="%2."/>
      <w:lvlJc w:val="left"/>
      <w:rPr>
        <w:b w:val="0"/>
        <w:bCs w:val="0"/>
        <w:i w:val="0"/>
        <w:iCs w:val="0"/>
        <w:smallCaps w:val="0"/>
        <w:strike w:val="0"/>
        <w:color w:val="000000"/>
        <w:spacing w:val="-10"/>
        <w:w w:val="100"/>
        <w:position w:val="0"/>
        <w:sz w:val="15"/>
        <w:szCs w:val="15"/>
        <w:u w:val="none"/>
      </w:rPr>
    </w:lvl>
    <w:lvl w:ilvl="4">
      <w:start w:val="2"/>
      <w:numFmt w:val="decimal"/>
      <w:lvlText w:val="%2."/>
      <w:lvlJc w:val="left"/>
      <w:rPr>
        <w:b w:val="0"/>
        <w:bCs w:val="0"/>
        <w:i w:val="0"/>
        <w:iCs w:val="0"/>
        <w:smallCaps w:val="0"/>
        <w:strike w:val="0"/>
        <w:color w:val="000000"/>
        <w:spacing w:val="-10"/>
        <w:w w:val="100"/>
        <w:position w:val="0"/>
        <w:sz w:val="15"/>
        <w:szCs w:val="15"/>
        <w:u w:val="none"/>
      </w:rPr>
    </w:lvl>
    <w:lvl w:ilvl="5">
      <w:start w:val="2"/>
      <w:numFmt w:val="decimal"/>
      <w:lvlText w:val="%2."/>
      <w:lvlJc w:val="left"/>
      <w:rPr>
        <w:b w:val="0"/>
        <w:bCs w:val="0"/>
        <w:i w:val="0"/>
        <w:iCs w:val="0"/>
        <w:smallCaps w:val="0"/>
        <w:strike w:val="0"/>
        <w:color w:val="000000"/>
        <w:spacing w:val="-10"/>
        <w:w w:val="100"/>
        <w:position w:val="0"/>
        <w:sz w:val="15"/>
        <w:szCs w:val="15"/>
        <w:u w:val="none"/>
      </w:rPr>
    </w:lvl>
    <w:lvl w:ilvl="6">
      <w:start w:val="2"/>
      <w:numFmt w:val="decimal"/>
      <w:lvlText w:val="%2."/>
      <w:lvlJc w:val="left"/>
      <w:rPr>
        <w:b w:val="0"/>
        <w:bCs w:val="0"/>
        <w:i w:val="0"/>
        <w:iCs w:val="0"/>
        <w:smallCaps w:val="0"/>
        <w:strike w:val="0"/>
        <w:color w:val="000000"/>
        <w:spacing w:val="-10"/>
        <w:w w:val="100"/>
        <w:position w:val="0"/>
        <w:sz w:val="15"/>
        <w:szCs w:val="15"/>
        <w:u w:val="none"/>
      </w:rPr>
    </w:lvl>
    <w:lvl w:ilvl="7">
      <w:start w:val="2"/>
      <w:numFmt w:val="decimal"/>
      <w:lvlText w:val="%2."/>
      <w:lvlJc w:val="left"/>
      <w:rPr>
        <w:b w:val="0"/>
        <w:bCs w:val="0"/>
        <w:i w:val="0"/>
        <w:iCs w:val="0"/>
        <w:smallCaps w:val="0"/>
        <w:strike w:val="0"/>
        <w:color w:val="000000"/>
        <w:spacing w:val="-10"/>
        <w:w w:val="100"/>
        <w:position w:val="0"/>
        <w:sz w:val="15"/>
        <w:szCs w:val="15"/>
        <w:u w:val="none"/>
      </w:rPr>
    </w:lvl>
    <w:lvl w:ilvl="8">
      <w:start w:val="2"/>
      <w:numFmt w:val="decimal"/>
      <w:lvlText w:val="%2."/>
      <w:lvlJc w:val="left"/>
      <w:rPr>
        <w:b w:val="0"/>
        <w:bCs w:val="0"/>
        <w:i w:val="0"/>
        <w:iCs w:val="0"/>
        <w:smallCaps w:val="0"/>
        <w:strike w:val="0"/>
        <w:color w:val="000000"/>
        <w:spacing w:val="-10"/>
        <w:w w:val="100"/>
        <w:position w:val="0"/>
        <w:sz w:val="15"/>
        <w:szCs w:val="15"/>
        <w:u w:val="none"/>
      </w:rPr>
    </w:lvl>
  </w:abstractNum>
  <w:abstractNum w:abstractNumId="12">
    <w:nsid w:val="45743D96"/>
    <w:multiLevelType w:val="multilevel"/>
    <w:tmpl w:val="00000002"/>
    <w:lvl w:ilvl="0">
      <w:start w:val="1"/>
      <w:numFmt w:val="bullet"/>
      <w:lvlText w:val="-"/>
      <w:lvlJc w:val="left"/>
      <w:rPr>
        <w:b w:val="0"/>
        <w:bCs w:val="0"/>
        <w:i w:val="0"/>
        <w:iCs w:val="0"/>
        <w:smallCaps w:val="0"/>
        <w:strike w:val="0"/>
        <w:color w:val="000000"/>
        <w:spacing w:val="-10"/>
        <w:w w:val="100"/>
        <w:position w:val="0"/>
        <w:sz w:val="15"/>
        <w:szCs w:val="15"/>
        <w:u w:val="none"/>
      </w:rPr>
    </w:lvl>
    <w:lvl w:ilvl="1">
      <w:start w:val="2"/>
      <w:numFmt w:val="decimal"/>
      <w:lvlText w:val="%2."/>
      <w:lvlJc w:val="left"/>
      <w:rPr>
        <w:b w:val="0"/>
        <w:bCs w:val="0"/>
        <w:i w:val="0"/>
        <w:iCs w:val="0"/>
        <w:smallCaps w:val="0"/>
        <w:strike w:val="0"/>
        <w:color w:val="000000"/>
        <w:spacing w:val="-10"/>
        <w:w w:val="100"/>
        <w:position w:val="0"/>
        <w:sz w:val="15"/>
        <w:szCs w:val="15"/>
        <w:u w:val="none"/>
      </w:rPr>
    </w:lvl>
    <w:lvl w:ilvl="2">
      <w:start w:val="2"/>
      <w:numFmt w:val="decimal"/>
      <w:lvlText w:val="%2."/>
      <w:lvlJc w:val="left"/>
      <w:rPr>
        <w:b w:val="0"/>
        <w:bCs w:val="0"/>
        <w:i w:val="0"/>
        <w:iCs w:val="0"/>
        <w:smallCaps w:val="0"/>
        <w:strike w:val="0"/>
        <w:color w:val="000000"/>
        <w:spacing w:val="-10"/>
        <w:w w:val="100"/>
        <w:position w:val="0"/>
        <w:sz w:val="15"/>
        <w:szCs w:val="15"/>
        <w:u w:val="none"/>
      </w:rPr>
    </w:lvl>
    <w:lvl w:ilvl="3">
      <w:start w:val="2"/>
      <w:numFmt w:val="decimal"/>
      <w:lvlText w:val="%2."/>
      <w:lvlJc w:val="left"/>
      <w:rPr>
        <w:b w:val="0"/>
        <w:bCs w:val="0"/>
        <w:i w:val="0"/>
        <w:iCs w:val="0"/>
        <w:smallCaps w:val="0"/>
        <w:strike w:val="0"/>
        <w:color w:val="000000"/>
        <w:spacing w:val="-10"/>
        <w:w w:val="100"/>
        <w:position w:val="0"/>
        <w:sz w:val="15"/>
        <w:szCs w:val="15"/>
        <w:u w:val="none"/>
      </w:rPr>
    </w:lvl>
    <w:lvl w:ilvl="4">
      <w:start w:val="2"/>
      <w:numFmt w:val="decimal"/>
      <w:lvlText w:val="%2."/>
      <w:lvlJc w:val="left"/>
      <w:rPr>
        <w:b w:val="0"/>
        <w:bCs w:val="0"/>
        <w:i w:val="0"/>
        <w:iCs w:val="0"/>
        <w:smallCaps w:val="0"/>
        <w:strike w:val="0"/>
        <w:color w:val="000000"/>
        <w:spacing w:val="-10"/>
        <w:w w:val="100"/>
        <w:position w:val="0"/>
        <w:sz w:val="15"/>
        <w:szCs w:val="15"/>
        <w:u w:val="none"/>
      </w:rPr>
    </w:lvl>
    <w:lvl w:ilvl="5">
      <w:start w:val="2"/>
      <w:numFmt w:val="decimal"/>
      <w:lvlText w:val="%2."/>
      <w:lvlJc w:val="left"/>
      <w:rPr>
        <w:b w:val="0"/>
        <w:bCs w:val="0"/>
        <w:i w:val="0"/>
        <w:iCs w:val="0"/>
        <w:smallCaps w:val="0"/>
        <w:strike w:val="0"/>
        <w:color w:val="000000"/>
        <w:spacing w:val="-10"/>
        <w:w w:val="100"/>
        <w:position w:val="0"/>
        <w:sz w:val="15"/>
        <w:szCs w:val="15"/>
        <w:u w:val="none"/>
      </w:rPr>
    </w:lvl>
    <w:lvl w:ilvl="6">
      <w:start w:val="2"/>
      <w:numFmt w:val="decimal"/>
      <w:lvlText w:val="%2."/>
      <w:lvlJc w:val="left"/>
      <w:rPr>
        <w:b w:val="0"/>
        <w:bCs w:val="0"/>
        <w:i w:val="0"/>
        <w:iCs w:val="0"/>
        <w:smallCaps w:val="0"/>
        <w:strike w:val="0"/>
        <w:color w:val="000000"/>
        <w:spacing w:val="-10"/>
        <w:w w:val="100"/>
        <w:position w:val="0"/>
        <w:sz w:val="15"/>
        <w:szCs w:val="15"/>
        <w:u w:val="none"/>
      </w:rPr>
    </w:lvl>
    <w:lvl w:ilvl="7">
      <w:start w:val="2"/>
      <w:numFmt w:val="decimal"/>
      <w:lvlText w:val="%2."/>
      <w:lvlJc w:val="left"/>
      <w:rPr>
        <w:b w:val="0"/>
        <w:bCs w:val="0"/>
        <w:i w:val="0"/>
        <w:iCs w:val="0"/>
        <w:smallCaps w:val="0"/>
        <w:strike w:val="0"/>
        <w:color w:val="000000"/>
        <w:spacing w:val="-10"/>
        <w:w w:val="100"/>
        <w:position w:val="0"/>
        <w:sz w:val="15"/>
        <w:szCs w:val="15"/>
        <w:u w:val="none"/>
      </w:rPr>
    </w:lvl>
    <w:lvl w:ilvl="8">
      <w:start w:val="2"/>
      <w:numFmt w:val="decimal"/>
      <w:lvlText w:val="%2."/>
      <w:lvlJc w:val="left"/>
      <w:rPr>
        <w:b w:val="0"/>
        <w:bCs w:val="0"/>
        <w:i w:val="0"/>
        <w:iCs w:val="0"/>
        <w:smallCaps w:val="0"/>
        <w:strike w:val="0"/>
        <w:color w:val="000000"/>
        <w:spacing w:val="-10"/>
        <w:w w:val="100"/>
        <w:position w:val="0"/>
        <w:sz w:val="15"/>
        <w:szCs w:val="15"/>
        <w:u w:val="none"/>
      </w:rPr>
    </w:lvl>
  </w:abstractNum>
  <w:abstractNum w:abstractNumId="13">
    <w:nsid w:val="464474A2"/>
    <w:multiLevelType w:val="multilevel"/>
    <w:tmpl w:val="9906E1E2"/>
    <w:lvl w:ilvl="0">
      <w:start w:val="1"/>
      <w:numFmt w:val="bullet"/>
      <w:lvlText w:val=""/>
      <w:lvlJc w:val="left"/>
      <w:rPr>
        <w:rFonts w:ascii="Symbol" w:hAnsi="Symbol" w:hint="default"/>
        <w:b w:val="0"/>
        <w:bCs w:val="0"/>
        <w:i w:val="0"/>
        <w:iCs w:val="0"/>
        <w:smallCaps w:val="0"/>
        <w:strike w:val="0"/>
        <w:color w:val="000000"/>
        <w:spacing w:val="-10"/>
        <w:w w:val="100"/>
        <w:position w:val="0"/>
        <w:sz w:val="15"/>
        <w:szCs w:val="15"/>
        <w:u w:val="none"/>
      </w:rPr>
    </w:lvl>
    <w:lvl w:ilvl="1">
      <w:start w:val="2"/>
      <w:numFmt w:val="decimal"/>
      <w:lvlText w:val="%2."/>
      <w:lvlJc w:val="left"/>
      <w:rPr>
        <w:b w:val="0"/>
        <w:bCs w:val="0"/>
        <w:i w:val="0"/>
        <w:iCs w:val="0"/>
        <w:smallCaps w:val="0"/>
        <w:strike w:val="0"/>
        <w:color w:val="000000"/>
        <w:spacing w:val="-10"/>
        <w:w w:val="100"/>
        <w:position w:val="0"/>
        <w:sz w:val="15"/>
        <w:szCs w:val="15"/>
        <w:u w:val="none"/>
      </w:rPr>
    </w:lvl>
    <w:lvl w:ilvl="2">
      <w:start w:val="2"/>
      <w:numFmt w:val="decimal"/>
      <w:lvlText w:val="%2."/>
      <w:lvlJc w:val="left"/>
      <w:rPr>
        <w:b w:val="0"/>
        <w:bCs w:val="0"/>
        <w:i w:val="0"/>
        <w:iCs w:val="0"/>
        <w:smallCaps w:val="0"/>
        <w:strike w:val="0"/>
        <w:color w:val="000000"/>
        <w:spacing w:val="-10"/>
        <w:w w:val="100"/>
        <w:position w:val="0"/>
        <w:sz w:val="15"/>
        <w:szCs w:val="15"/>
        <w:u w:val="none"/>
      </w:rPr>
    </w:lvl>
    <w:lvl w:ilvl="3">
      <w:start w:val="2"/>
      <w:numFmt w:val="decimal"/>
      <w:lvlText w:val="%2."/>
      <w:lvlJc w:val="left"/>
      <w:rPr>
        <w:b w:val="0"/>
        <w:bCs w:val="0"/>
        <w:i w:val="0"/>
        <w:iCs w:val="0"/>
        <w:smallCaps w:val="0"/>
        <w:strike w:val="0"/>
        <w:color w:val="000000"/>
        <w:spacing w:val="-10"/>
        <w:w w:val="100"/>
        <w:position w:val="0"/>
        <w:sz w:val="15"/>
        <w:szCs w:val="15"/>
        <w:u w:val="none"/>
      </w:rPr>
    </w:lvl>
    <w:lvl w:ilvl="4">
      <w:start w:val="2"/>
      <w:numFmt w:val="decimal"/>
      <w:lvlText w:val="%2."/>
      <w:lvlJc w:val="left"/>
      <w:rPr>
        <w:b w:val="0"/>
        <w:bCs w:val="0"/>
        <w:i w:val="0"/>
        <w:iCs w:val="0"/>
        <w:smallCaps w:val="0"/>
        <w:strike w:val="0"/>
        <w:color w:val="000000"/>
        <w:spacing w:val="-10"/>
        <w:w w:val="100"/>
        <w:position w:val="0"/>
        <w:sz w:val="15"/>
        <w:szCs w:val="15"/>
        <w:u w:val="none"/>
      </w:rPr>
    </w:lvl>
    <w:lvl w:ilvl="5">
      <w:start w:val="2"/>
      <w:numFmt w:val="decimal"/>
      <w:lvlText w:val="%2."/>
      <w:lvlJc w:val="left"/>
      <w:rPr>
        <w:b w:val="0"/>
        <w:bCs w:val="0"/>
        <w:i w:val="0"/>
        <w:iCs w:val="0"/>
        <w:smallCaps w:val="0"/>
        <w:strike w:val="0"/>
        <w:color w:val="000000"/>
        <w:spacing w:val="-10"/>
        <w:w w:val="100"/>
        <w:position w:val="0"/>
        <w:sz w:val="15"/>
        <w:szCs w:val="15"/>
        <w:u w:val="none"/>
      </w:rPr>
    </w:lvl>
    <w:lvl w:ilvl="6">
      <w:start w:val="2"/>
      <w:numFmt w:val="decimal"/>
      <w:lvlText w:val="%2."/>
      <w:lvlJc w:val="left"/>
      <w:rPr>
        <w:b w:val="0"/>
        <w:bCs w:val="0"/>
        <w:i w:val="0"/>
        <w:iCs w:val="0"/>
        <w:smallCaps w:val="0"/>
        <w:strike w:val="0"/>
        <w:color w:val="000000"/>
        <w:spacing w:val="-10"/>
        <w:w w:val="100"/>
        <w:position w:val="0"/>
        <w:sz w:val="15"/>
        <w:szCs w:val="15"/>
        <w:u w:val="none"/>
      </w:rPr>
    </w:lvl>
    <w:lvl w:ilvl="7">
      <w:start w:val="2"/>
      <w:numFmt w:val="decimal"/>
      <w:lvlText w:val="%2."/>
      <w:lvlJc w:val="left"/>
      <w:rPr>
        <w:b w:val="0"/>
        <w:bCs w:val="0"/>
        <w:i w:val="0"/>
        <w:iCs w:val="0"/>
        <w:smallCaps w:val="0"/>
        <w:strike w:val="0"/>
        <w:color w:val="000000"/>
        <w:spacing w:val="-10"/>
        <w:w w:val="100"/>
        <w:position w:val="0"/>
        <w:sz w:val="15"/>
        <w:szCs w:val="15"/>
        <w:u w:val="none"/>
      </w:rPr>
    </w:lvl>
    <w:lvl w:ilvl="8">
      <w:start w:val="2"/>
      <w:numFmt w:val="decimal"/>
      <w:lvlText w:val="%2."/>
      <w:lvlJc w:val="left"/>
      <w:rPr>
        <w:b w:val="0"/>
        <w:bCs w:val="0"/>
        <w:i w:val="0"/>
        <w:iCs w:val="0"/>
        <w:smallCaps w:val="0"/>
        <w:strike w:val="0"/>
        <w:color w:val="000000"/>
        <w:spacing w:val="-10"/>
        <w:w w:val="100"/>
        <w:position w:val="0"/>
        <w:sz w:val="15"/>
        <w:szCs w:val="15"/>
        <w:u w:val="none"/>
      </w:rPr>
    </w:lvl>
  </w:abstractNum>
  <w:abstractNum w:abstractNumId="14">
    <w:nsid w:val="519F79D3"/>
    <w:multiLevelType w:val="multilevel"/>
    <w:tmpl w:val="C8620B14"/>
    <w:lvl w:ilvl="0">
      <w:start w:val="1"/>
      <w:numFmt w:val="bullet"/>
      <w:lvlText w:val=""/>
      <w:lvlJc w:val="left"/>
      <w:rPr>
        <w:rFonts w:ascii="Symbol" w:hAnsi="Symbol" w:hint="default"/>
        <w:b w:val="0"/>
        <w:bCs w:val="0"/>
        <w:i w:val="0"/>
        <w:iCs w:val="0"/>
        <w:smallCaps w:val="0"/>
        <w:strike w:val="0"/>
        <w:color w:val="000000"/>
        <w:spacing w:val="-10"/>
        <w:w w:val="100"/>
        <w:position w:val="0"/>
        <w:sz w:val="15"/>
        <w:szCs w:val="15"/>
        <w:u w:val="none"/>
      </w:rPr>
    </w:lvl>
    <w:lvl w:ilvl="1">
      <w:start w:val="2"/>
      <w:numFmt w:val="decimal"/>
      <w:lvlText w:val="%2."/>
      <w:lvlJc w:val="left"/>
      <w:rPr>
        <w:b w:val="0"/>
        <w:bCs w:val="0"/>
        <w:i w:val="0"/>
        <w:iCs w:val="0"/>
        <w:smallCaps w:val="0"/>
        <w:strike w:val="0"/>
        <w:color w:val="000000"/>
        <w:spacing w:val="-10"/>
        <w:w w:val="100"/>
        <w:position w:val="0"/>
        <w:sz w:val="15"/>
        <w:szCs w:val="15"/>
        <w:u w:val="none"/>
      </w:rPr>
    </w:lvl>
    <w:lvl w:ilvl="2">
      <w:start w:val="2"/>
      <w:numFmt w:val="decimal"/>
      <w:lvlText w:val="%2."/>
      <w:lvlJc w:val="left"/>
      <w:rPr>
        <w:b w:val="0"/>
        <w:bCs w:val="0"/>
        <w:i w:val="0"/>
        <w:iCs w:val="0"/>
        <w:smallCaps w:val="0"/>
        <w:strike w:val="0"/>
        <w:color w:val="000000"/>
        <w:spacing w:val="-10"/>
        <w:w w:val="100"/>
        <w:position w:val="0"/>
        <w:sz w:val="15"/>
        <w:szCs w:val="15"/>
        <w:u w:val="none"/>
      </w:rPr>
    </w:lvl>
    <w:lvl w:ilvl="3">
      <w:start w:val="2"/>
      <w:numFmt w:val="decimal"/>
      <w:lvlText w:val="%2."/>
      <w:lvlJc w:val="left"/>
      <w:rPr>
        <w:b w:val="0"/>
        <w:bCs w:val="0"/>
        <w:i w:val="0"/>
        <w:iCs w:val="0"/>
        <w:smallCaps w:val="0"/>
        <w:strike w:val="0"/>
        <w:color w:val="000000"/>
        <w:spacing w:val="-10"/>
        <w:w w:val="100"/>
        <w:position w:val="0"/>
        <w:sz w:val="15"/>
        <w:szCs w:val="15"/>
        <w:u w:val="none"/>
      </w:rPr>
    </w:lvl>
    <w:lvl w:ilvl="4">
      <w:start w:val="2"/>
      <w:numFmt w:val="decimal"/>
      <w:lvlText w:val="%2."/>
      <w:lvlJc w:val="left"/>
      <w:rPr>
        <w:b w:val="0"/>
        <w:bCs w:val="0"/>
        <w:i w:val="0"/>
        <w:iCs w:val="0"/>
        <w:smallCaps w:val="0"/>
        <w:strike w:val="0"/>
        <w:color w:val="000000"/>
        <w:spacing w:val="-10"/>
        <w:w w:val="100"/>
        <w:position w:val="0"/>
        <w:sz w:val="15"/>
        <w:szCs w:val="15"/>
        <w:u w:val="none"/>
      </w:rPr>
    </w:lvl>
    <w:lvl w:ilvl="5">
      <w:start w:val="2"/>
      <w:numFmt w:val="decimal"/>
      <w:lvlText w:val="%2."/>
      <w:lvlJc w:val="left"/>
      <w:rPr>
        <w:b w:val="0"/>
        <w:bCs w:val="0"/>
        <w:i w:val="0"/>
        <w:iCs w:val="0"/>
        <w:smallCaps w:val="0"/>
        <w:strike w:val="0"/>
        <w:color w:val="000000"/>
        <w:spacing w:val="-10"/>
        <w:w w:val="100"/>
        <w:position w:val="0"/>
        <w:sz w:val="15"/>
        <w:szCs w:val="15"/>
        <w:u w:val="none"/>
      </w:rPr>
    </w:lvl>
    <w:lvl w:ilvl="6">
      <w:start w:val="2"/>
      <w:numFmt w:val="decimal"/>
      <w:lvlText w:val="%2."/>
      <w:lvlJc w:val="left"/>
      <w:rPr>
        <w:b w:val="0"/>
        <w:bCs w:val="0"/>
        <w:i w:val="0"/>
        <w:iCs w:val="0"/>
        <w:smallCaps w:val="0"/>
        <w:strike w:val="0"/>
        <w:color w:val="000000"/>
        <w:spacing w:val="-10"/>
        <w:w w:val="100"/>
        <w:position w:val="0"/>
        <w:sz w:val="15"/>
        <w:szCs w:val="15"/>
        <w:u w:val="none"/>
      </w:rPr>
    </w:lvl>
    <w:lvl w:ilvl="7">
      <w:start w:val="2"/>
      <w:numFmt w:val="decimal"/>
      <w:lvlText w:val="%2."/>
      <w:lvlJc w:val="left"/>
      <w:rPr>
        <w:b w:val="0"/>
        <w:bCs w:val="0"/>
        <w:i w:val="0"/>
        <w:iCs w:val="0"/>
        <w:smallCaps w:val="0"/>
        <w:strike w:val="0"/>
        <w:color w:val="000000"/>
        <w:spacing w:val="-10"/>
        <w:w w:val="100"/>
        <w:position w:val="0"/>
        <w:sz w:val="15"/>
        <w:szCs w:val="15"/>
        <w:u w:val="none"/>
      </w:rPr>
    </w:lvl>
    <w:lvl w:ilvl="8">
      <w:start w:val="2"/>
      <w:numFmt w:val="decimal"/>
      <w:lvlText w:val="%2."/>
      <w:lvlJc w:val="left"/>
      <w:rPr>
        <w:b w:val="0"/>
        <w:bCs w:val="0"/>
        <w:i w:val="0"/>
        <w:iCs w:val="0"/>
        <w:smallCaps w:val="0"/>
        <w:strike w:val="0"/>
        <w:color w:val="000000"/>
        <w:spacing w:val="-10"/>
        <w:w w:val="100"/>
        <w:position w:val="0"/>
        <w:sz w:val="15"/>
        <w:szCs w:val="15"/>
        <w:u w:val="none"/>
      </w:rPr>
    </w:lvl>
  </w:abstractNum>
  <w:abstractNum w:abstractNumId="15">
    <w:nsid w:val="5BA1741F"/>
    <w:multiLevelType w:val="hybridMultilevel"/>
    <w:tmpl w:val="2E26C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1F07FEB"/>
    <w:multiLevelType w:val="multilevel"/>
    <w:tmpl w:val="00000002"/>
    <w:lvl w:ilvl="0">
      <w:start w:val="1"/>
      <w:numFmt w:val="bullet"/>
      <w:lvlText w:val="-"/>
      <w:lvlJc w:val="left"/>
      <w:rPr>
        <w:b w:val="0"/>
        <w:bCs w:val="0"/>
        <w:i w:val="0"/>
        <w:iCs w:val="0"/>
        <w:smallCaps w:val="0"/>
        <w:strike w:val="0"/>
        <w:color w:val="000000"/>
        <w:spacing w:val="-10"/>
        <w:w w:val="100"/>
        <w:position w:val="0"/>
        <w:sz w:val="15"/>
        <w:szCs w:val="15"/>
        <w:u w:val="none"/>
      </w:rPr>
    </w:lvl>
    <w:lvl w:ilvl="1">
      <w:start w:val="2"/>
      <w:numFmt w:val="decimal"/>
      <w:lvlText w:val="%2."/>
      <w:lvlJc w:val="left"/>
      <w:rPr>
        <w:b w:val="0"/>
        <w:bCs w:val="0"/>
        <w:i w:val="0"/>
        <w:iCs w:val="0"/>
        <w:smallCaps w:val="0"/>
        <w:strike w:val="0"/>
        <w:color w:val="000000"/>
        <w:spacing w:val="-10"/>
        <w:w w:val="100"/>
        <w:position w:val="0"/>
        <w:sz w:val="15"/>
        <w:szCs w:val="15"/>
        <w:u w:val="none"/>
      </w:rPr>
    </w:lvl>
    <w:lvl w:ilvl="2">
      <w:start w:val="2"/>
      <w:numFmt w:val="decimal"/>
      <w:lvlText w:val="%2."/>
      <w:lvlJc w:val="left"/>
      <w:rPr>
        <w:b w:val="0"/>
        <w:bCs w:val="0"/>
        <w:i w:val="0"/>
        <w:iCs w:val="0"/>
        <w:smallCaps w:val="0"/>
        <w:strike w:val="0"/>
        <w:color w:val="000000"/>
        <w:spacing w:val="-10"/>
        <w:w w:val="100"/>
        <w:position w:val="0"/>
        <w:sz w:val="15"/>
        <w:szCs w:val="15"/>
        <w:u w:val="none"/>
      </w:rPr>
    </w:lvl>
    <w:lvl w:ilvl="3">
      <w:start w:val="2"/>
      <w:numFmt w:val="decimal"/>
      <w:lvlText w:val="%2."/>
      <w:lvlJc w:val="left"/>
      <w:rPr>
        <w:b w:val="0"/>
        <w:bCs w:val="0"/>
        <w:i w:val="0"/>
        <w:iCs w:val="0"/>
        <w:smallCaps w:val="0"/>
        <w:strike w:val="0"/>
        <w:color w:val="000000"/>
        <w:spacing w:val="-10"/>
        <w:w w:val="100"/>
        <w:position w:val="0"/>
        <w:sz w:val="15"/>
        <w:szCs w:val="15"/>
        <w:u w:val="none"/>
      </w:rPr>
    </w:lvl>
    <w:lvl w:ilvl="4">
      <w:start w:val="2"/>
      <w:numFmt w:val="decimal"/>
      <w:lvlText w:val="%2."/>
      <w:lvlJc w:val="left"/>
      <w:rPr>
        <w:b w:val="0"/>
        <w:bCs w:val="0"/>
        <w:i w:val="0"/>
        <w:iCs w:val="0"/>
        <w:smallCaps w:val="0"/>
        <w:strike w:val="0"/>
        <w:color w:val="000000"/>
        <w:spacing w:val="-10"/>
        <w:w w:val="100"/>
        <w:position w:val="0"/>
        <w:sz w:val="15"/>
        <w:szCs w:val="15"/>
        <w:u w:val="none"/>
      </w:rPr>
    </w:lvl>
    <w:lvl w:ilvl="5">
      <w:start w:val="2"/>
      <w:numFmt w:val="decimal"/>
      <w:lvlText w:val="%2."/>
      <w:lvlJc w:val="left"/>
      <w:rPr>
        <w:b w:val="0"/>
        <w:bCs w:val="0"/>
        <w:i w:val="0"/>
        <w:iCs w:val="0"/>
        <w:smallCaps w:val="0"/>
        <w:strike w:val="0"/>
        <w:color w:val="000000"/>
        <w:spacing w:val="-10"/>
        <w:w w:val="100"/>
        <w:position w:val="0"/>
        <w:sz w:val="15"/>
        <w:szCs w:val="15"/>
        <w:u w:val="none"/>
      </w:rPr>
    </w:lvl>
    <w:lvl w:ilvl="6">
      <w:start w:val="2"/>
      <w:numFmt w:val="decimal"/>
      <w:lvlText w:val="%2."/>
      <w:lvlJc w:val="left"/>
      <w:rPr>
        <w:b w:val="0"/>
        <w:bCs w:val="0"/>
        <w:i w:val="0"/>
        <w:iCs w:val="0"/>
        <w:smallCaps w:val="0"/>
        <w:strike w:val="0"/>
        <w:color w:val="000000"/>
        <w:spacing w:val="-10"/>
        <w:w w:val="100"/>
        <w:position w:val="0"/>
        <w:sz w:val="15"/>
        <w:szCs w:val="15"/>
        <w:u w:val="none"/>
      </w:rPr>
    </w:lvl>
    <w:lvl w:ilvl="7">
      <w:start w:val="2"/>
      <w:numFmt w:val="decimal"/>
      <w:lvlText w:val="%2."/>
      <w:lvlJc w:val="left"/>
      <w:rPr>
        <w:b w:val="0"/>
        <w:bCs w:val="0"/>
        <w:i w:val="0"/>
        <w:iCs w:val="0"/>
        <w:smallCaps w:val="0"/>
        <w:strike w:val="0"/>
        <w:color w:val="000000"/>
        <w:spacing w:val="-10"/>
        <w:w w:val="100"/>
        <w:position w:val="0"/>
        <w:sz w:val="15"/>
        <w:szCs w:val="15"/>
        <w:u w:val="none"/>
      </w:rPr>
    </w:lvl>
    <w:lvl w:ilvl="8">
      <w:start w:val="2"/>
      <w:numFmt w:val="decimal"/>
      <w:lvlText w:val="%2."/>
      <w:lvlJc w:val="left"/>
      <w:rPr>
        <w:b w:val="0"/>
        <w:bCs w:val="0"/>
        <w:i w:val="0"/>
        <w:iCs w:val="0"/>
        <w:smallCaps w:val="0"/>
        <w:strike w:val="0"/>
        <w:color w:val="000000"/>
        <w:spacing w:val="-10"/>
        <w:w w:val="100"/>
        <w:position w:val="0"/>
        <w:sz w:val="15"/>
        <w:szCs w:val="15"/>
        <w:u w:val="none"/>
      </w:rPr>
    </w:lvl>
  </w:abstractNum>
  <w:abstractNum w:abstractNumId="17">
    <w:nsid w:val="780A574A"/>
    <w:multiLevelType w:val="hybridMultilevel"/>
    <w:tmpl w:val="17CC51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5"/>
  </w:num>
  <w:num w:numId="8">
    <w:abstractNumId w:val="8"/>
  </w:num>
  <w:num w:numId="9">
    <w:abstractNumId w:val="6"/>
  </w:num>
  <w:num w:numId="10">
    <w:abstractNumId w:val="17"/>
  </w:num>
  <w:num w:numId="11">
    <w:abstractNumId w:val="7"/>
  </w:num>
  <w:num w:numId="12">
    <w:abstractNumId w:val="12"/>
  </w:num>
  <w:num w:numId="13">
    <w:abstractNumId w:val="16"/>
  </w:num>
  <w:num w:numId="14">
    <w:abstractNumId w:val="10"/>
  </w:num>
  <w:num w:numId="15">
    <w:abstractNumId w:val="9"/>
  </w:num>
  <w:num w:numId="16">
    <w:abstractNumId w:val="14"/>
  </w:num>
  <w:num w:numId="17">
    <w:abstractNumId w:val="13"/>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720"/>
  <w:evenAndOddHeaders/>
  <w:drawingGridHorizontalSpacing w:val="120"/>
  <w:drawingGridVerticalSpacing w:val="181"/>
  <w:displayHorizontalDrawingGridEvery w:val="2"/>
  <w:doNotShadeFormData/>
  <w:characterSpacingControl w:val="compressPunctuation"/>
  <w:doNotValidateAgainstSchema/>
  <w:doNotDemarcateInvalidXml/>
  <w:compat>
    <w:doNotExpandShiftReturn/>
    <w:useFELayout/>
  </w:compat>
  <w:rsids>
    <w:rsidRoot w:val="00B47DD8"/>
    <w:rsid w:val="001260A5"/>
    <w:rsid w:val="003A2ECA"/>
    <w:rsid w:val="00432707"/>
    <w:rsid w:val="00476C7B"/>
    <w:rsid w:val="008E5231"/>
    <w:rsid w:val="00B47DD8"/>
    <w:rsid w:val="00C43852"/>
    <w:rsid w:val="00C95375"/>
    <w:rsid w:val="00F017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375"/>
    <w:rPr>
      <w:rFonts w:cs="Arial Unicode M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95375"/>
    <w:rPr>
      <w:color w:val="000080"/>
      <w:u w:val="single"/>
    </w:rPr>
  </w:style>
  <w:style w:type="character" w:customStyle="1" w:styleId="3">
    <w:name w:val="Основной текст (3)_"/>
    <w:basedOn w:val="a0"/>
    <w:link w:val="30"/>
    <w:uiPriority w:val="99"/>
    <w:rsid w:val="00C95375"/>
    <w:rPr>
      <w:rFonts w:ascii="Tahoma" w:hAnsi="Tahoma" w:cs="Tahoma"/>
      <w:spacing w:val="0"/>
      <w:sz w:val="23"/>
      <w:szCs w:val="23"/>
    </w:rPr>
  </w:style>
  <w:style w:type="character" w:customStyle="1" w:styleId="2">
    <w:name w:val="Основной текст (2)_"/>
    <w:basedOn w:val="a0"/>
    <w:link w:val="21"/>
    <w:uiPriority w:val="99"/>
    <w:rsid w:val="00C95375"/>
    <w:rPr>
      <w:rFonts w:ascii="Tahoma" w:hAnsi="Tahoma" w:cs="Tahoma"/>
      <w:i/>
      <w:iCs/>
      <w:spacing w:val="10"/>
      <w:sz w:val="14"/>
      <w:szCs w:val="14"/>
    </w:rPr>
  </w:style>
  <w:style w:type="character" w:customStyle="1" w:styleId="20">
    <w:name w:val="Основной текст (2)"/>
    <w:basedOn w:val="2"/>
    <w:uiPriority w:val="99"/>
    <w:rsid w:val="00C95375"/>
    <w:rPr>
      <w:u w:val="single"/>
    </w:rPr>
  </w:style>
  <w:style w:type="character" w:customStyle="1" w:styleId="24pt">
    <w:name w:val="Основной текст (2) + Интервал 4 pt"/>
    <w:basedOn w:val="2"/>
    <w:uiPriority w:val="99"/>
    <w:rsid w:val="00C95375"/>
    <w:rPr>
      <w:spacing w:val="80"/>
      <w:u w:val="single"/>
    </w:rPr>
  </w:style>
  <w:style w:type="character" w:customStyle="1" w:styleId="1">
    <w:name w:val="Основной текст Знак1"/>
    <w:basedOn w:val="a0"/>
    <w:link w:val="a4"/>
    <w:uiPriority w:val="99"/>
    <w:rsid w:val="00C95375"/>
    <w:rPr>
      <w:spacing w:val="-10"/>
      <w:sz w:val="15"/>
      <w:szCs w:val="15"/>
    </w:rPr>
  </w:style>
  <w:style w:type="character" w:customStyle="1" w:styleId="7pt">
    <w:name w:val="Основной текст + 7 pt"/>
    <w:aliases w:val="Курсив,Интервал 0 pt"/>
    <w:basedOn w:val="1"/>
    <w:uiPriority w:val="99"/>
    <w:rsid w:val="00C95375"/>
    <w:rPr>
      <w:i/>
      <w:iCs/>
      <w:spacing w:val="0"/>
      <w:sz w:val="14"/>
      <w:szCs w:val="14"/>
    </w:rPr>
  </w:style>
  <w:style w:type="character" w:customStyle="1" w:styleId="0pt">
    <w:name w:val="Основной текст + Интервал 0 pt"/>
    <w:basedOn w:val="1"/>
    <w:uiPriority w:val="99"/>
    <w:rsid w:val="00C95375"/>
    <w:rPr>
      <w:spacing w:val="10"/>
    </w:rPr>
  </w:style>
  <w:style w:type="character" w:customStyle="1" w:styleId="a5">
    <w:name w:val="Подпись к таблице_"/>
    <w:basedOn w:val="a0"/>
    <w:link w:val="a6"/>
    <w:uiPriority w:val="99"/>
    <w:rsid w:val="00C95375"/>
    <w:rPr>
      <w:b/>
      <w:bCs/>
      <w:i/>
      <w:iCs/>
      <w:spacing w:val="0"/>
      <w:sz w:val="16"/>
      <w:szCs w:val="16"/>
    </w:rPr>
  </w:style>
  <w:style w:type="character" w:customStyle="1" w:styleId="a7">
    <w:name w:val="Подпись к таблице + Не полужирный"/>
    <w:basedOn w:val="a5"/>
    <w:uiPriority w:val="99"/>
    <w:rsid w:val="00C95375"/>
  </w:style>
  <w:style w:type="character" w:customStyle="1" w:styleId="4pt">
    <w:name w:val="Подпись к таблице + 4 pt"/>
    <w:aliases w:val="Не полужирный,Не курсив"/>
    <w:basedOn w:val="a5"/>
    <w:uiPriority w:val="99"/>
    <w:rsid w:val="00C95375"/>
    <w:rPr>
      <w:sz w:val="8"/>
      <w:szCs w:val="8"/>
    </w:rPr>
  </w:style>
  <w:style w:type="character" w:customStyle="1" w:styleId="4">
    <w:name w:val="Основной текст (4)_"/>
    <w:basedOn w:val="a0"/>
    <w:link w:val="40"/>
    <w:uiPriority w:val="99"/>
    <w:rsid w:val="00C95375"/>
    <w:rPr>
      <w:rFonts w:ascii="Times New Roman" w:hAnsi="Times New Roman" w:cs="Times New Roman"/>
      <w:noProof/>
      <w:sz w:val="20"/>
      <w:szCs w:val="20"/>
    </w:rPr>
  </w:style>
  <w:style w:type="character" w:customStyle="1" w:styleId="9">
    <w:name w:val="Основной текст (9)_"/>
    <w:basedOn w:val="a0"/>
    <w:link w:val="90"/>
    <w:uiPriority w:val="99"/>
    <w:rsid w:val="00C95375"/>
    <w:rPr>
      <w:spacing w:val="-10"/>
      <w:sz w:val="14"/>
      <w:szCs w:val="14"/>
    </w:rPr>
  </w:style>
  <w:style w:type="character" w:customStyle="1" w:styleId="7pt1">
    <w:name w:val="Основной текст + 7 pt1"/>
    <w:basedOn w:val="1"/>
    <w:uiPriority w:val="99"/>
    <w:rsid w:val="00C95375"/>
    <w:rPr>
      <w:sz w:val="14"/>
      <w:szCs w:val="14"/>
    </w:rPr>
  </w:style>
  <w:style w:type="character" w:customStyle="1" w:styleId="5">
    <w:name w:val="Основной текст (5)_"/>
    <w:basedOn w:val="a0"/>
    <w:link w:val="50"/>
    <w:uiPriority w:val="99"/>
    <w:rsid w:val="00C95375"/>
    <w:rPr>
      <w:i/>
      <w:iCs/>
      <w:spacing w:val="-60"/>
      <w:sz w:val="57"/>
      <w:szCs w:val="57"/>
    </w:rPr>
  </w:style>
  <w:style w:type="character" w:customStyle="1" w:styleId="8">
    <w:name w:val="Основной текст (8)_"/>
    <w:basedOn w:val="a0"/>
    <w:link w:val="80"/>
    <w:uiPriority w:val="99"/>
    <w:rsid w:val="00C95375"/>
    <w:rPr>
      <w:rFonts w:ascii="Arial Unicode MS" w:eastAsia="Arial Unicode MS" w:cs="Arial Unicode MS"/>
      <w:i/>
      <w:iCs/>
      <w:spacing w:val="0"/>
      <w:sz w:val="14"/>
      <w:szCs w:val="14"/>
      <w:lang w:val="en-US" w:eastAsia="en-US"/>
    </w:rPr>
  </w:style>
  <w:style w:type="character" w:customStyle="1" w:styleId="6">
    <w:name w:val="Основной текст (6)_"/>
    <w:basedOn w:val="a0"/>
    <w:link w:val="60"/>
    <w:uiPriority w:val="99"/>
    <w:rsid w:val="00C95375"/>
    <w:rPr>
      <w:rFonts w:ascii="Batang" w:eastAsia="Batang" w:cs="Batang"/>
      <w:b/>
      <w:bCs/>
      <w:noProof/>
      <w:sz w:val="19"/>
      <w:szCs w:val="19"/>
    </w:rPr>
  </w:style>
  <w:style w:type="character" w:customStyle="1" w:styleId="7">
    <w:name w:val="Основной текст (7)_"/>
    <w:basedOn w:val="a0"/>
    <w:link w:val="70"/>
    <w:uiPriority w:val="99"/>
    <w:rsid w:val="00C95375"/>
    <w:rPr>
      <w:rFonts w:ascii="Garamond" w:hAnsi="Garamond" w:cs="Garamond"/>
      <w:spacing w:val="-10"/>
      <w:sz w:val="26"/>
      <w:szCs w:val="26"/>
    </w:rPr>
  </w:style>
  <w:style w:type="paragraph" w:customStyle="1" w:styleId="30">
    <w:name w:val="Основной текст (3)"/>
    <w:basedOn w:val="a"/>
    <w:link w:val="3"/>
    <w:uiPriority w:val="99"/>
    <w:rsid w:val="00C95375"/>
    <w:pPr>
      <w:shd w:val="clear" w:color="auto" w:fill="FFFFFF"/>
      <w:spacing w:line="240" w:lineRule="atLeast"/>
    </w:pPr>
    <w:rPr>
      <w:rFonts w:ascii="Tahoma" w:hAnsi="Tahoma" w:cs="Tahoma"/>
      <w:color w:val="auto"/>
      <w:sz w:val="23"/>
      <w:szCs w:val="23"/>
    </w:rPr>
  </w:style>
  <w:style w:type="paragraph" w:customStyle="1" w:styleId="21">
    <w:name w:val="Основной текст (2)1"/>
    <w:basedOn w:val="a"/>
    <w:link w:val="2"/>
    <w:uiPriority w:val="99"/>
    <w:rsid w:val="00C95375"/>
    <w:pPr>
      <w:shd w:val="clear" w:color="auto" w:fill="FFFFFF"/>
      <w:spacing w:after="300" w:line="240" w:lineRule="atLeast"/>
      <w:jc w:val="both"/>
    </w:pPr>
    <w:rPr>
      <w:rFonts w:ascii="Tahoma" w:hAnsi="Tahoma" w:cs="Tahoma"/>
      <w:i/>
      <w:iCs/>
      <w:color w:val="auto"/>
      <w:spacing w:val="10"/>
      <w:sz w:val="14"/>
      <w:szCs w:val="14"/>
    </w:rPr>
  </w:style>
  <w:style w:type="paragraph" w:styleId="a4">
    <w:name w:val="Body Text"/>
    <w:basedOn w:val="a"/>
    <w:link w:val="1"/>
    <w:uiPriority w:val="99"/>
    <w:rsid w:val="00C95375"/>
    <w:pPr>
      <w:shd w:val="clear" w:color="auto" w:fill="FFFFFF"/>
      <w:spacing w:before="300" w:line="231" w:lineRule="exact"/>
      <w:jc w:val="both"/>
    </w:pPr>
    <w:rPr>
      <w:color w:val="auto"/>
      <w:spacing w:val="-10"/>
      <w:sz w:val="15"/>
      <w:szCs w:val="15"/>
    </w:rPr>
  </w:style>
  <w:style w:type="character" w:customStyle="1" w:styleId="a8">
    <w:name w:val="Основной текст Знак"/>
    <w:basedOn w:val="a0"/>
    <w:link w:val="a4"/>
    <w:uiPriority w:val="99"/>
    <w:semiHidden/>
    <w:rsid w:val="00C95375"/>
    <w:rPr>
      <w:rFonts w:cs="Arial Unicode MS"/>
      <w:color w:val="000000"/>
    </w:rPr>
  </w:style>
  <w:style w:type="paragraph" w:customStyle="1" w:styleId="a6">
    <w:name w:val="Подпись к таблице"/>
    <w:basedOn w:val="a"/>
    <w:link w:val="a5"/>
    <w:uiPriority w:val="99"/>
    <w:rsid w:val="00C95375"/>
    <w:pPr>
      <w:shd w:val="clear" w:color="auto" w:fill="FFFFFF"/>
      <w:spacing w:line="240" w:lineRule="atLeast"/>
    </w:pPr>
    <w:rPr>
      <w:b/>
      <w:bCs/>
      <w:i/>
      <w:iCs/>
      <w:color w:val="auto"/>
      <w:sz w:val="16"/>
      <w:szCs w:val="16"/>
    </w:rPr>
  </w:style>
  <w:style w:type="paragraph" w:customStyle="1" w:styleId="40">
    <w:name w:val="Основной текст (4)"/>
    <w:basedOn w:val="a"/>
    <w:link w:val="4"/>
    <w:uiPriority w:val="99"/>
    <w:rsid w:val="00C95375"/>
    <w:pPr>
      <w:shd w:val="clear" w:color="auto" w:fill="FFFFFF"/>
      <w:spacing w:line="240" w:lineRule="atLeast"/>
    </w:pPr>
    <w:rPr>
      <w:rFonts w:ascii="Times New Roman" w:hAnsi="Times New Roman" w:cs="Times New Roman"/>
      <w:noProof/>
      <w:color w:val="auto"/>
      <w:sz w:val="20"/>
      <w:szCs w:val="20"/>
    </w:rPr>
  </w:style>
  <w:style w:type="paragraph" w:customStyle="1" w:styleId="90">
    <w:name w:val="Основной текст (9)"/>
    <w:basedOn w:val="a"/>
    <w:link w:val="9"/>
    <w:uiPriority w:val="99"/>
    <w:rsid w:val="00C95375"/>
    <w:pPr>
      <w:shd w:val="clear" w:color="auto" w:fill="FFFFFF"/>
      <w:spacing w:line="240" w:lineRule="atLeast"/>
    </w:pPr>
    <w:rPr>
      <w:color w:val="auto"/>
      <w:spacing w:val="-10"/>
      <w:sz w:val="14"/>
      <w:szCs w:val="14"/>
    </w:rPr>
  </w:style>
  <w:style w:type="paragraph" w:customStyle="1" w:styleId="50">
    <w:name w:val="Основной текст (5)"/>
    <w:basedOn w:val="a"/>
    <w:link w:val="5"/>
    <w:uiPriority w:val="99"/>
    <w:rsid w:val="00C95375"/>
    <w:pPr>
      <w:shd w:val="clear" w:color="auto" w:fill="FFFFFF"/>
      <w:spacing w:line="240" w:lineRule="atLeast"/>
    </w:pPr>
    <w:rPr>
      <w:i/>
      <w:iCs/>
      <w:color w:val="auto"/>
      <w:spacing w:val="-60"/>
      <w:sz w:val="57"/>
      <w:szCs w:val="57"/>
    </w:rPr>
  </w:style>
  <w:style w:type="paragraph" w:customStyle="1" w:styleId="80">
    <w:name w:val="Основной текст (8)"/>
    <w:basedOn w:val="a"/>
    <w:link w:val="8"/>
    <w:uiPriority w:val="99"/>
    <w:rsid w:val="00C95375"/>
    <w:pPr>
      <w:shd w:val="clear" w:color="auto" w:fill="FFFFFF"/>
      <w:spacing w:before="120" w:line="240" w:lineRule="atLeast"/>
      <w:ind w:firstLine="300"/>
    </w:pPr>
    <w:rPr>
      <w:i/>
      <w:iCs/>
      <w:color w:val="auto"/>
      <w:sz w:val="14"/>
      <w:szCs w:val="14"/>
      <w:lang w:val="en-US" w:eastAsia="en-US"/>
    </w:rPr>
  </w:style>
  <w:style w:type="paragraph" w:customStyle="1" w:styleId="60">
    <w:name w:val="Основной текст (6)"/>
    <w:basedOn w:val="a"/>
    <w:link w:val="6"/>
    <w:uiPriority w:val="99"/>
    <w:rsid w:val="00C95375"/>
    <w:pPr>
      <w:shd w:val="clear" w:color="auto" w:fill="FFFFFF"/>
      <w:spacing w:line="240" w:lineRule="atLeast"/>
    </w:pPr>
    <w:rPr>
      <w:rFonts w:ascii="Batang" w:eastAsia="Batang" w:cs="Batang"/>
      <w:b/>
      <w:bCs/>
      <w:noProof/>
      <w:color w:val="auto"/>
      <w:sz w:val="19"/>
      <w:szCs w:val="19"/>
    </w:rPr>
  </w:style>
  <w:style w:type="paragraph" w:customStyle="1" w:styleId="70">
    <w:name w:val="Основной текст (7)"/>
    <w:basedOn w:val="a"/>
    <w:link w:val="7"/>
    <w:uiPriority w:val="99"/>
    <w:rsid w:val="00C95375"/>
    <w:pPr>
      <w:shd w:val="clear" w:color="auto" w:fill="FFFFFF"/>
      <w:spacing w:line="240" w:lineRule="atLeast"/>
    </w:pPr>
    <w:rPr>
      <w:rFonts w:ascii="Garamond" w:hAnsi="Garamond" w:cs="Garamond"/>
      <w:color w:val="auto"/>
      <w:spacing w:val="-10"/>
      <w:sz w:val="26"/>
      <w:szCs w:val="26"/>
    </w:rPr>
  </w:style>
  <w:style w:type="paragraph" w:styleId="a9">
    <w:name w:val="Balloon Text"/>
    <w:basedOn w:val="a"/>
    <w:link w:val="aa"/>
    <w:uiPriority w:val="99"/>
    <w:semiHidden/>
    <w:unhideWhenUsed/>
    <w:rsid w:val="003A2ECA"/>
    <w:rPr>
      <w:rFonts w:ascii="Tahoma" w:hAnsi="Tahoma" w:cs="Tahoma"/>
      <w:sz w:val="16"/>
      <w:szCs w:val="16"/>
    </w:rPr>
  </w:style>
  <w:style w:type="character" w:customStyle="1" w:styleId="aa">
    <w:name w:val="Текст выноски Знак"/>
    <w:basedOn w:val="a0"/>
    <w:link w:val="a9"/>
    <w:uiPriority w:val="99"/>
    <w:semiHidden/>
    <w:rsid w:val="003A2ECA"/>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960</Words>
  <Characters>5475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SOH3</dc:creator>
  <cp:keywords/>
  <dc:description/>
  <cp:lastModifiedBy>OWNER</cp:lastModifiedBy>
  <cp:revision>4</cp:revision>
  <cp:lastPrinted>2011-06-06T07:20:00Z</cp:lastPrinted>
  <dcterms:created xsi:type="dcterms:W3CDTF">2011-06-06T07:19:00Z</dcterms:created>
  <dcterms:modified xsi:type="dcterms:W3CDTF">2013-02-17T11:09:00Z</dcterms:modified>
</cp:coreProperties>
</file>